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keepNext w:val="0"/>
        <w:keepLines w:val="0"/>
        <w:widowControl/>
        <w:suppressLineNumbers w:val="0"/>
        <w:jc w:val="center"/>
        <w:rPr>
          <w:rFonts w:hint="eastAsia" w:ascii="黑体" w:hAnsi="黑体" w:eastAsia="黑体" w:cs="黑体"/>
          <w:b/>
          <w:bCs/>
          <w:color w:val="000000"/>
          <w:kern w:val="0"/>
          <w:sz w:val="36"/>
          <w:szCs w:val="36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center"/>
        <w:rPr>
          <w:rFonts w:hint="eastAsia" w:ascii="黑体" w:hAnsi="黑体" w:eastAsia="黑体" w:cs="黑体"/>
          <w:b/>
          <w:bCs/>
          <w:color w:val="000000"/>
          <w:kern w:val="0"/>
          <w:sz w:val="36"/>
          <w:szCs w:val="36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center"/>
        <w:rPr>
          <w:rFonts w:hint="eastAsia" w:ascii="黑体" w:hAnsi="黑体" w:eastAsia="黑体" w:cs="黑体"/>
          <w:b/>
          <w:bCs/>
          <w:color w:val="000000"/>
          <w:kern w:val="0"/>
          <w:sz w:val="36"/>
          <w:szCs w:val="36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center"/>
        <w:rPr>
          <w:rFonts w:hint="eastAsia" w:ascii="黑体" w:hAnsi="黑体" w:eastAsia="黑体" w:cs="黑体"/>
          <w:b/>
          <w:bCs/>
          <w:color w:val="000000"/>
          <w:kern w:val="0"/>
          <w:sz w:val="36"/>
          <w:szCs w:val="36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center"/>
        <w:rPr>
          <w:rFonts w:hint="eastAsia" w:ascii="黑体" w:hAnsi="黑体" w:eastAsia="黑体" w:cs="黑体"/>
          <w:b/>
          <w:bCs/>
          <w:color w:val="000000"/>
          <w:kern w:val="0"/>
          <w:sz w:val="36"/>
          <w:szCs w:val="36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b/>
          <w:bCs/>
          <w:color w:val="000000"/>
          <w:kern w:val="0"/>
          <w:sz w:val="36"/>
          <w:szCs w:val="36"/>
          <w:lang w:val="en-US" w:eastAsia="zh-CN" w:bidi="ar"/>
        </w:rPr>
        <w:t>点击链接</w:t>
      </w:r>
    </w:p>
    <w:p>
      <w:pPr>
        <w:keepNext w:val="0"/>
        <w:keepLines w:val="0"/>
        <w:widowControl/>
        <w:suppressLineNumbers w:val="0"/>
        <w:jc w:val="center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b/>
          <w:bCs/>
          <w:color w:val="000000"/>
          <w:kern w:val="0"/>
          <w:sz w:val="28"/>
          <w:szCs w:val="28"/>
          <w:lang w:val="en-US" w:eastAsia="zh-CN" w:bidi="ar"/>
        </w:rPr>
        <w:t>快速浏览或下载晟矽微电 MS60系列 MCU 数据手册</w:t>
      </w:r>
    </w:p>
    <w:p>
      <w:pPr>
        <w:spacing w:after="120"/>
        <w:ind w:left="0" w:firstLine="0"/>
        <w:jc w:val="center"/>
        <w:rPr>
          <w:sz w:val="21"/>
          <w:szCs w:val="21"/>
        </w:rPr>
      </w:pPr>
    </w:p>
    <w:p>
      <w:pPr>
        <w:spacing w:after="120"/>
        <w:ind w:left="0" w:firstLine="0"/>
        <w:jc w:val="center"/>
        <w:rPr>
          <w:sz w:val="21"/>
          <w:szCs w:val="21"/>
        </w:rPr>
      </w:pPr>
    </w:p>
    <w:p>
      <w:pPr>
        <w:spacing w:after="120"/>
        <w:ind w:left="0" w:firstLine="0"/>
        <w:jc w:val="center"/>
        <w:rPr>
          <w:sz w:val="21"/>
          <w:szCs w:val="21"/>
        </w:rPr>
      </w:pPr>
    </w:p>
    <w:p>
      <w:pPr>
        <w:spacing w:after="120"/>
        <w:ind w:left="0" w:firstLine="0"/>
        <w:jc w:val="center"/>
        <w:rPr>
          <w:sz w:val="21"/>
          <w:szCs w:val="21"/>
        </w:rPr>
      </w:pPr>
    </w:p>
    <w:p>
      <w:pPr>
        <w:spacing w:after="120"/>
        <w:ind w:left="0" w:firstLine="0"/>
        <w:jc w:val="center"/>
        <w:rPr>
          <w:rFonts w:hint="eastAsia"/>
          <w:sz w:val="21"/>
          <w:szCs w:val="21"/>
        </w:rPr>
      </w:pPr>
      <w:r>
        <w:rPr>
          <w:rFonts w:hint="eastAsia"/>
          <w:sz w:val="21"/>
          <w:szCs w:val="21"/>
        </w:rPr>
        <w:t>Click the link</w:t>
      </w:r>
    </w:p>
    <w:p>
      <w:pPr>
        <w:spacing w:after="120"/>
        <w:ind w:left="0" w:firstLine="0"/>
        <w:jc w:val="center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</w:rPr>
        <w:t>Quickly browse or download the MS60 Series MCU data</w:t>
      </w:r>
      <w:r>
        <w:rPr>
          <w:rFonts w:hint="eastAsia"/>
          <w:sz w:val="21"/>
          <w:szCs w:val="21"/>
          <w:lang w:val="en-US" w:eastAsia="zh-CN"/>
        </w:rPr>
        <w:t>sheet</w:t>
      </w:r>
    </w:p>
    <w:p>
      <w:pPr>
        <w:spacing w:after="120"/>
        <w:ind w:left="0" w:firstLine="0"/>
        <w:jc w:val="center"/>
        <w:rPr>
          <w:rFonts w:hint="eastAsia"/>
          <w:sz w:val="21"/>
          <w:szCs w:val="21"/>
          <w:lang w:val="en-US" w:eastAsia="zh-CN"/>
        </w:rPr>
      </w:pPr>
    </w:p>
    <w:p>
      <w:pPr>
        <w:spacing w:after="120"/>
        <w:ind w:left="0" w:firstLine="0"/>
        <w:jc w:val="center"/>
        <w:rPr>
          <w:rFonts w:hint="eastAsia"/>
          <w:sz w:val="21"/>
          <w:szCs w:val="21"/>
          <w:lang w:val="en-US" w:eastAsia="zh-CN"/>
        </w:rPr>
      </w:pPr>
    </w:p>
    <w:p>
      <w:pPr>
        <w:spacing w:after="120"/>
        <w:ind w:left="0" w:firstLine="0"/>
        <w:jc w:val="center"/>
        <w:rPr>
          <w:rFonts w:hint="eastAsia"/>
          <w:sz w:val="21"/>
          <w:szCs w:val="21"/>
          <w:lang w:val="en-US" w:eastAsia="zh-CN"/>
        </w:rPr>
      </w:pPr>
      <w:bookmarkStart w:id="0" w:name="_GoBack"/>
      <w:bookmarkEnd w:id="0"/>
    </w:p>
    <w:p>
      <w:pPr>
        <w:spacing w:after="120"/>
        <w:ind w:left="0" w:firstLine="0"/>
        <w:jc w:val="both"/>
        <w:rPr>
          <w:rFonts w:hint="eastAsia"/>
          <w:sz w:val="21"/>
          <w:szCs w:val="21"/>
          <w:lang w:val="en-US" w:eastAsia="zh-CN"/>
        </w:rPr>
      </w:pPr>
    </w:p>
    <w:p>
      <w:pPr>
        <w:spacing w:after="120"/>
        <w:ind w:left="0" w:firstLine="0"/>
        <w:jc w:val="center"/>
        <w:rPr>
          <w:rFonts w:hint="eastAsia"/>
          <w:sz w:val="21"/>
          <w:szCs w:val="21"/>
          <w:lang w:val="en-US" w:eastAsia="zh-CN"/>
        </w:rPr>
      </w:pPr>
    </w:p>
    <w:p>
      <w:pPr>
        <w:spacing w:after="120"/>
        <w:ind w:left="0" w:firstLine="0"/>
        <w:jc w:val="center"/>
        <w:rPr>
          <w:rFonts w:hint="default"/>
          <w:b/>
          <w:bCs/>
          <w:sz w:val="21"/>
          <w:szCs w:val="21"/>
          <w:lang w:val="en-US" w:eastAsia="zh-CN"/>
        </w:rPr>
      </w:pPr>
      <w:r>
        <w:rPr>
          <w:rFonts w:hint="default"/>
          <w:b/>
          <w:bCs/>
          <w:sz w:val="21"/>
          <w:szCs w:val="21"/>
          <w:lang w:val="en-US" w:eastAsia="zh-CN"/>
        </w:rPr>
        <w:t>https://www.sinomcu.com/serviceSupport?type=1</w:t>
      </w:r>
    </w:p>
    <w:sectPr>
      <w:headerReference r:id="rId6" w:type="first"/>
      <w:footerReference r:id="rId9" w:type="first"/>
      <w:headerReference r:id="rId4" w:type="default"/>
      <w:footerReference r:id="rId7" w:type="default"/>
      <w:headerReference r:id="rId5" w:type="even"/>
      <w:footerReference r:id="rId8" w:type="even"/>
      <w:pgSz w:w="11900" w:h="15820"/>
      <w:pgMar w:top="1440" w:right="1080" w:bottom="1440" w:left="1080" w:header="3" w:footer="848" w:gutter="0"/>
      <w:cols w:space="720" w:num="1"/>
      <w:docGrid w:linePitch="24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BatangChe">
    <w:altName w:val="Malgun Gothic"/>
    <w:panose1 w:val="00000000000000000000"/>
    <w:charset w:val="81"/>
    <w:family w:val="modern"/>
    <w:pitch w:val="default"/>
    <w:sig w:usb0="00000000" w:usb1="00000000" w:usb2="00000030" w:usb3="00000000" w:csb0="0008009F" w:csb1="00000000"/>
  </w:font>
  <w:font w:name="Mangal">
    <w:altName w:val="Segoe Print"/>
    <w:panose1 w:val="00000400000000000000"/>
    <w:charset w:val="01"/>
    <w:family w:val="roman"/>
    <w:pitch w:val="default"/>
    <w:sig w:usb0="00000000" w:usb1="00000000" w:usb2="00000000" w:usb3="00000000" w:csb0="00000000" w:csb1="00000000"/>
  </w:font>
  <w:font w:name="MingLiU">
    <w:altName w:val="PMingLiU-ExtB"/>
    <w:panose1 w:val="02010609000101010101"/>
    <w:charset w:val="88"/>
    <w:family w:val="modern"/>
    <w:pitch w:val="default"/>
    <w:sig w:usb0="00000000" w:usb1="00000000" w:usb2="00000010" w:usb3="00000000" w:csb0="00100000" w:csb1="00000000"/>
  </w:font>
  <w:font w:name="Constantia">
    <w:panose1 w:val="02030602050306030303"/>
    <w:charset w:val="00"/>
    <w:family w:val="roman"/>
    <w:pitch w:val="default"/>
    <w:sig w:usb0="A00002EF" w:usb1="4000204B" w:usb2="00000000" w:usb3="00000000" w:csb0="2000019F" w:csb1="00000000"/>
  </w:font>
  <w:font w:name="MS Mincho">
    <w:altName w:val="Yu Gothic UI"/>
    <w:panose1 w:val="02020609040205080304"/>
    <w:charset w:val="80"/>
    <w:family w:val="roman"/>
    <w:pitch w:val="default"/>
    <w:sig w:usb0="00000000" w:usb1="00000000" w:usb2="00000010" w:usb3="00000000" w:csb0="00020000" w:csb1="00000000"/>
  </w:font>
  <w:font w:name="CourierNewPSMT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-Italic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Arial Rounded MT Bold">
    <w:altName w:val="Arial"/>
    <w:panose1 w:val="020F0704030504030204"/>
    <w:charset w:val="00"/>
    <w:family w:val="swiss"/>
    <w:pitch w:val="default"/>
    <w:sig w:usb0="00000000" w:usb1="00000000" w:usb2="00000000" w:usb3="00000000" w:csb0="20000001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ndale Mono">
    <w:altName w:val="MS Gothic"/>
    <w:panose1 w:val="00000000000000000000"/>
    <w:charset w:val="00"/>
    <w:family w:val="modern"/>
    <w:pitch w:val="default"/>
    <w:sig w:usb0="00000000" w:usb1="00000000" w:usb2="00000000" w:usb3="00000000" w:csb0="00000001" w:csb1="00000000"/>
  </w:font>
  <w:font w:name="TimesNewRomanPSMT">
    <w:altName w:val="方正舒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Sim Sun">
    <w:altName w:val="宋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monospace">
    <w:altName w:val="Calibr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Microsoft Sans Serif">
    <w:panose1 w:val="020B0604020202020204"/>
    <w:charset w:val="00"/>
    <w:family w:val="swiss"/>
    <w:pitch w:val="default"/>
    <w:sig w:usb0="E5002EFF" w:usb1="C000605B" w:usb2="00000029" w:usb3="00000000" w:csb0="200101FF" w:csb1="20280000"/>
  </w:font>
  <w:font w:name="Malgun Gothic">
    <w:panose1 w:val="020B0503020000020004"/>
    <w:charset w:val="81"/>
    <w:family w:val="auto"/>
    <w:pitch w:val="default"/>
    <w:sig w:usb0="9000002F" w:usb1="29D77CFB" w:usb2="00000012" w:usb3="00000000" w:csb0="0008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思源黑体 CN Bold">
    <w:altName w:val="黑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思源黑体 CN Regular">
    <w:altName w:val="黑体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6"/>
      <w:ind w:left="1260" w:right="1260"/>
      <w:jc w:val="right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4" name="文本框 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983668038"/>
                          </w:sdtPr>
                          <w:sdtContent>
                            <w:sdt>
                              <w:sdtPr>
                                <w:id w:val="-1769616900"/>
                              </w:sdtPr>
                              <w:sdtContent>
                                <w:p>
                                  <w:pPr>
                                    <w:pStyle w:val="56"/>
                                    <w:ind w:left="1260" w:right="1260"/>
                                    <w:jc w:val="right"/>
                                  </w:pPr>
                                  <w:r>
                                    <w:rPr>
                                      <w:lang w:val="zh-CN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b/>
                                      <w:bCs/>
                                    </w:rPr>
                                    <w:instrText xml:space="preserve">PAGE</w:instrTex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>
                                    <w:rPr>
                                      <w:b/>
                                      <w:bCs/>
                                      <w:lang w:val="zh-CN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  <w:r>
                                    <w:rPr>
                                      <w:lang w:val="zh-CN"/>
                                    </w:rPr>
                                    <w:t xml:space="preserve"> / 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>
                                    <w:rPr>
                                      <w:b/>
                                      <w:bCs/>
                                    </w:rPr>
                                    <w:instrText xml:space="preserve">NUMPAGES</w:instrTex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>
                                    <w:rPr>
                                      <w:b/>
                                      <w:bCs/>
                                      <w:lang w:val="zh-CN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  <w:p/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UDPAEtAgAAVwQAAA4AAABkcnMvZTJvRG9jLnhtbK1UzY7TMBC+I/EO&#10;lu80aWFX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PUDPAE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983668038"/>
                    </w:sdtPr>
                    <w:sdtContent>
                      <w:sdt>
                        <w:sdtPr>
                          <w:id w:val="-1769616900"/>
                        </w:sdtPr>
                        <w:sdtContent>
                          <w:p>
                            <w:pPr>
                              <w:pStyle w:val="56"/>
                              <w:ind w:left="1260" w:right="1260"/>
                              <w:jc w:val="right"/>
                            </w:pPr>
                            <w:r>
                              <w:rPr>
                                <w:lang w:val="zh-CN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b/>
                                <w:bCs/>
                              </w:rPr>
                              <w:instrText xml:space="preserve">PAGE</w:instrTex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>
                              <w:rPr>
                                <w:b/>
                                <w:bCs/>
                                <w:lang w:val="zh-CN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fldChar w:fldCharType="end"/>
                            </w:r>
                            <w:r>
                              <w:rPr>
                                <w:lang w:val="zh-CN"/>
                              </w:rPr>
                              <w:t xml:space="preserve"> / 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b/>
                                <w:bCs/>
                              </w:rPr>
                              <w:instrText xml:space="preserve">NUMPAGES</w:instrTex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>
                              <w:rPr>
                                <w:b/>
                                <w:bCs/>
                                <w:lang w:val="zh-CN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  <w:p/>
                </w:txbxContent>
              </v:textbox>
            </v:shape>
          </w:pict>
        </mc:Fallback>
      </mc:AlternateContent>
    </w:r>
  </w:p>
  <w:p>
    <w:pPr>
      <w:pStyle w:val="56"/>
      <w:spacing w:after="12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6"/>
      <w:spacing w:after="120"/>
      <w:ind w:firstLine="360"/>
    </w:pPr>
  </w:p>
  <w:p>
    <w:pPr>
      <w:spacing w:after="120"/>
    </w:pPr>
  </w:p>
  <w:p>
    <w:pPr>
      <w:spacing w:after="120"/>
    </w:pPr>
  </w:p>
  <w:p>
    <w:pPr>
      <w:spacing w:after="120"/>
    </w:pPr>
  </w:p>
  <w:p>
    <w:pPr>
      <w:spacing w:after="12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6"/>
      <w:spacing w:after="12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8"/>
      <w:pBdr>
        <w:bottom w:val="single" w:color="auto" w:sz="6" w:space="10"/>
      </w:pBdr>
      <w:tabs>
        <w:tab w:val="left" w:pos="6282"/>
        <w:tab w:val="clear" w:pos="4153"/>
        <w:tab w:val="clear" w:pos="8306"/>
      </w:tabs>
      <w:spacing w:after="120"/>
      <w:ind w:left="0" w:firstLine="0"/>
      <w:rPr>
        <w:rFonts w:ascii="华文仿宋" w:hAnsi="华文仿宋" w:eastAsia="华文仿宋"/>
        <w:i/>
        <w:color w:val="002060"/>
        <w:sz w:val="32"/>
        <w:szCs w:val="32"/>
      </w:rPr>
    </w:pPr>
    <w:r>
      <w:rPr>
        <w:rFonts w:ascii="华文仿宋" w:hAnsi="华文仿宋" w:eastAsia="华文仿宋"/>
        <w:i/>
        <w:color w:val="002060"/>
        <w:sz w:val="32"/>
        <w:szCs w:val="32"/>
      </w:rPr>
      <w:tab/>
    </w:r>
  </w:p>
  <w:p>
    <w:pPr>
      <w:pStyle w:val="58"/>
      <w:pBdr>
        <w:bottom w:val="single" w:color="auto" w:sz="6" w:space="10"/>
      </w:pBdr>
      <w:tabs>
        <w:tab w:val="left" w:pos="6282"/>
        <w:tab w:val="clear" w:pos="4153"/>
        <w:tab w:val="clear" w:pos="8306"/>
      </w:tabs>
      <w:spacing w:after="120"/>
      <w:ind w:left="0" w:firstLine="0"/>
      <w:jc w:val="left"/>
      <w:rPr>
        <w:rFonts w:ascii="华文仿宋" w:hAnsi="华文仿宋" w:eastAsia="华文仿宋"/>
        <w:i/>
        <w:color w:val="002060"/>
        <w:sz w:val="32"/>
        <w:szCs w:val="32"/>
      </w:rPr>
    </w:pPr>
    <w:r>
      <w:pict>
        <v:shape id="_x0000_s3086" o:spid="_x0000_s3086" o:spt="136" type="#_x0000_t136" style="position:absolute;left:0pt;height:155.05pt;width:432.2pt;mso-position-horizontal:center;mso-position-horizontal-relative:margin;mso-position-vertical:center;mso-position-vertical-relative:margin;rotation:-2949120f;z-index:-251655168;mso-width-relative:page;mso-height-relative:page;" fillcolor="#C0C0C0" filled="t" stroked="f" coordsize="21600,21600">
          <v:path/>
          <v:fill on="t" opacity="32768f" focussize="0,0"/>
          <v:stroke on="f"/>
          <v:imagedata o:title=""/>
          <o:lock v:ext="edit" aspectratio="t"/>
          <v:textpath on="t" fitshape="t" fitpath="t" trim="t" xscale="f" string="Primary" style="font-family:微软雅黑;font-size:36pt;v-text-align:center;"/>
        </v:shape>
      </w:pict>
    </w:r>
    <w:r>
      <w:drawing>
        <wp:inline distT="0" distB="0" distL="114300" distR="114300">
          <wp:extent cx="478155" cy="341630"/>
          <wp:effectExtent l="0" t="0" r="0" b="1270"/>
          <wp:docPr id="60" name="图片 8" descr="1【新透明】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图片 8" descr="1【新透明】logo"/>
                  <pic:cNvPicPr>
                    <a:picLocks noChangeAspect="1"/>
                  </pic:cNvPicPr>
                </pic:nvPicPr>
                <pic:blipFill>
                  <a:blip r:embed="rId1"/>
                  <a:srcRect b="28571"/>
                  <a:stretch>
                    <a:fillRect/>
                  </a:stretch>
                </pic:blipFill>
                <pic:spPr>
                  <a:xfrm>
                    <a:off x="0" y="0"/>
                    <a:ext cx="478155" cy="3416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</w:t>
    </w:r>
    <w:r>
      <w:rPr>
        <w:rFonts w:ascii="Arial" w:hAnsi="Arial" w:eastAsia="华文仿宋" w:cs="Arial"/>
        <w:b/>
        <w:iCs/>
        <w:sz w:val="32"/>
        <w:szCs w:val="32"/>
      </w:rPr>
      <w:t>MS60F3</w:t>
    </w:r>
    <w:r>
      <w:rPr>
        <w:rFonts w:hint="eastAsia" w:ascii="Arial" w:hAnsi="Arial" w:eastAsia="华文仿宋" w:cs="Arial"/>
        <w:b/>
        <w:iCs/>
        <w:sz w:val="32"/>
        <w:szCs w:val="32"/>
      </w:rPr>
      <w:t>xxx</w:t>
    </w:r>
    <w:r>
      <w:rPr>
        <w:rFonts w:hint="eastAsia"/>
      </w:rPr>
      <w:t xml:space="preserve">                                   </w:t>
    </w:r>
    <w:r>
      <w:rPr>
        <w:rFonts w:hint="eastAsia" w:ascii="黑体" w:hAnsi="黑体" w:eastAsia="黑体" w:cs="黑体"/>
        <w:iCs/>
        <w:color w:val="000000" w:themeColor="text1"/>
        <w:sz w:val="24"/>
        <w:szCs w:val="24"/>
        <w14:textFill>
          <w14:solidFill>
            <w14:schemeClr w14:val="tx1"/>
          </w14:solidFill>
        </w14:textFill>
      </w:rPr>
      <w:t>晟矽微电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8"/>
      <w:spacing w:after="120"/>
      <w:ind w:firstLine="360"/>
    </w:pPr>
    <w: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0500" cy="3992245"/>
          <wp:effectExtent l="0" t="0" r="6350" b="8255"/>
          <wp:wrapNone/>
          <wp:docPr id="8" name="图片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8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0500" cy="39922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>
    <w:pPr>
      <w:spacing w:after="120"/>
    </w:pPr>
  </w:p>
  <w:p>
    <w:pPr>
      <w:spacing w:after="120"/>
    </w:pPr>
  </w:p>
  <w:p>
    <w:pPr>
      <w:spacing w:after="120"/>
    </w:pPr>
  </w:p>
  <w:p>
    <w:pPr>
      <w:spacing w:after="12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8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FFFF7C"/>
    <w:multiLevelType w:val="singleLevel"/>
    <w:tmpl w:val="FFFFFF7C"/>
    <w:lvl w:ilvl="0" w:tentative="0">
      <w:start w:val="1"/>
      <w:numFmt w:val="decimal"/>
      <w:pStyle w:val="66"/>
      <w:lvlText w:val="%1."/>
      <w:lvlJc w:val="left"/>
      <w:pPr>
        <w:tabs>
          <w:tab w:val="left" w:pos="2040"/>
        </w:tabs>
        <w:ind w:left="2040" w:leftChars="800" w:hanging="360" w:hangingChars="200"/>
      </w:pPr>
    </w:lvl>
  </w:abstractNum>
  <w:abstractNum w:abstractNumId="1">
    <w:nsid w:val="FFFFFF7D"/>
    <w:multiLevelType w:val="singleLevel"/>
    <w:tmpl w:val="FFFFFF7D"/>
    <w:lvl w:ilvl="0" w:tentative="0">
      <w:start w:val="1"/>
      <w:numFmt w:val="decimal"/>
      <w:pStyle w:val="48"/>
      <w:lvlText w:val="%1."/>
      <w:lvlJc w:val="left"/>
      <w:pPr>
        <w:tabs>
          <w:tab w:val="left" w:pos="1620"/>
        </w:tabs>
        <w:ind w:left="1620" w:leftChars="600" w:hanging="360" w:hangingChars="200"/>
      </w:pPr>
    </w:lvl>
  </w:abstractNum>
  <w:abstractNum w:abstractNumId="2">
    <w:nsid w:val="FFFFFF7E"/>
    <w:multiLevelType w:val="singleLevel"/>
    <w:tmpl w:val="FFFFFF7E"/>
    <w:lvl w:ilvl="0" w:tentative="0">
      <w:start w:val="1"/>
      <w:numFmt w:val="decimal"/>
      <w:pStyle w:val="37"/>
      <w:lvlText w:val="%1."/>
      <w:lvlJc w:val="left"/>
      <w:pPr>
        <w:tabs>
          <w:tab w:val="left" w:pos="1200"/>
        </w:tabs>
        <w:ind w:left="1200" w:leftChars="400" w:hanging="360" w:hangingChars="200"/>
      </w:pPr>
    </w:lvl>
  </w:abstractNum>
  <w:abstractNum w:abstractNumId="3">
    <w:nsid w:val="FFFFFF7F"/>
    <w:multiLevelType w:val="singleLevel"/>
    <w:tmpl w:val="FFFFFF7F"/>
    <w:lvl w:ilvl="0" w:tentative="0">
      <w:start w:val="1"/>
      <w:numFmt w:val="decimal"/>
      <w:pStyle w:val="15"/>
      <w:lvlText w:val="%1."/>
      <w:lvlJc w:val="left"/>
      <w:pPr>
        <w:tabs>
          <w:tab w:val="left" w:pos="780"/>
        </w:tabs>
        <w:ind w:left="780" w:leftChars="200" w:hanging="360" w:hangingChars="200"/>
      </w:pPr>
    </w:lvl>
  </w:abstractNum>
  <w:abstractNum w:abstractNumId="4">
    <w:nsid w:val="FFFFFF80"/>
    <w:multiLevelType w:val="singleLevel"/>
    <w:tmpl w:val="FFFFFF80"/>
    <w:lvl w:ilvl="0" w:tentative="0">
      <w:start w:val="1"/>
      <w:numFmt w:val="bullet"/>
      <w:pStyle w:val="47"/>
      <w:lvlText w:val=""/>
      <w:lvlJc w:val="left"/>
      <w:pPr>
        <w:tabs>
          <w:tab w:val="left" w:pos="2040"/>
        </w:tabs>
        <w:ind w:left="2040" w:leftChars="800" w:hanging="360" w:hangingChars="200"/>
      </w:pPr>
      <w:rPr>
        <w:rFonts w:hint="default" w:ascii="Wingdings" w:hAnsi="Wingdings"/>
      </w:rPr>
    </w:lvl>
  </w:abstractNum>
  <w:abstractNum w:abstractNumId="5">
    <w:nsid w:val="FFFFFF81"/>
    <w:multiLevelType w:val="singleLevel"/>
    <w:tmpl w:val="FFFFFF81"/>
    <w:lvl w:ilvl="0" w:tentative="0">
      <w:start w:val="1"/>
      <w:numFmt w:val="bullet"/>
      <w:pStyle w:val="18"/>
      <w:lvlText w:val=""/>
      <w:lvlJc w:val="left"/>
      <w:pPr>
        <w:tabs>
          <w:tab w:val="left" w:pos="1620"/>
        </w:tabs>
        <w:ind w:left="1620" w:leftChars="600" w:hanging="360" w:hangingChars="200"/>
      </w:pPr>
      <w:rPr>
        <w:rFonts w:hint="default" w:ascii="Wingdings" w:hAnsi="Wingdings"/>
      </w:rPr>
    </w:lvl>
  </w:abstractNum>
  <w:abstractNum w:abstractNumId="6">
    <w:nsid w:val="FFFFFF82"/>
    <w:multiLevelType w:val="singleLevel"/>
    <w:tmpl w:val="FFFFFF82"/>
    <w:lvl w:ilvl="0" w:tentative="0">
      <w:start w:val="1"/>
      <w:numFmt w:val="bullet"/>
      <w:pStyle w:val="34"/>
      <w:lvlText w:val=""/>
      <w:lvlJc w:val="left"/>
      <w:pPr>
        <w:tabs>
          <w:tab w:val="left" w:pos="1200"/>
        </w:tabs>
        <w:ind w:left="1200" w:hanging="360"/>
      </w:pPr>
      <w:rPr>
        <w:rFonts w:hint="default" w:ascii="Wingdings" w:hAnsi="Wingdings" w:cs="Wingdings"/>
      </w:rPr>
    </w:lvl>
  </w:abstractNum>
  <w:abstractNum w:abstractNumId="7">
    <w:nsid w:val="FFFFFF83"/>
    <w:multiLevelType w:val="singleLevel"/>
    <w:tmpl w:val="FFFFFF83"/>
    <w:lvl w:ilvl="0" w:tentative="0">
      <w:start w:val="1"/>
      <w:numFmt w:val="bullet"/>
      <w:pStyle w:val="41"/>
      <w:lvlText w:val=""/>
      <w:lvlJc w:val="left"/>
      <w:pPr>
        <w:tabs>
          <w:tab w:val="left" w:pos="780"/>
        </w:tabs>
        <w:ind w:left="780" w:leftChars="200" w:hanging="360" w:hangingChars="200"/>
      </w:pPr>
      <w:rPr>
        <w:rFonts w:hint="default" w:ascii="Wingdings" w:hAnsi="Wingdings"/>
      </w:rPr>
    </w:lvl>
  </w:abstractNum>
  <w:abstractNum w:abstractNumId="8">
    <w:nsid w:val="FFFFFF89"/>
    <w:multiLevelType w:val="singleLevel"/>
    <w:tmpl w:val="FFFFFF89"/>
    <w:lvl w:ilvl="0" w:tentative="0">
      <w:start w:val="1"/>
      <w:numFmt w:val="bullet"/>
      <w:pStyle w:val="25"/>
      <w:lvlText w:val=""/>
      <w:lvlJc w:val="left"/>
      <w:pPr>
        <w:tabs>
          <w:tab w:val="left" w:pos="360"/>
        </w:tabs>
        <w:ind w:left="360" w:hanging="360" w:hangingChars="200"/>
      </w:pPr>
      <w:rPr>
        <w:rFonts w:hint="default" w:ascii="Wingdings" w:hAnsi="Wingdings"/>
      </w:rPr>
    </w:lvl>
  </w:abstractNum>
  <w:abstractNum w:abstractNumId="9">
    <w:nsid w:val="0000000B"/>
    <w:multiLevelType w:val="multilevel"/>
    <w:tmpl w:val="0000000B"/>
    <w:lvl w:ilvl="0" w:tentative="0">
      <w:start w:val="1"/>
      <w:numFmt w:val="decimal"/>
      <w:pStyle w:val="175"/>
      <w:lvlText w:val="%1.1"/>
      <w:lvlJc w:val="left"/>
      <w:pPr>
        <w:ind w:left="420" w:hanging="420"/>
      </w:pPr>
      <w:rPr>
        <w:rFonts w:hint="eastAsia"/>
      </w:rPr>
    </w:lvl>
    <w:lvl w:ilvl="1" w:tentative="0">
      <w:start w:val="4"/>
      <w:numFmt w:val="decimal"/>
      <w:lvlText w:val="%2.1.1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11220621"/>
    <w:multiLevelType w:val="multilevel"/>
    <w:tmpl w:val="11220621"/>
    <w:lvl w:ilvl="0" w:tentative="0">
      <w:start w:val="1"/>
      <w:numFmt w:val="decimal"/>
      <w:lvlText w:val="[%1]"/>
      <w:lvlJc w:val="left"/>
      <w:pPr>
        <w:tabs>
          <w:tab w:val="left" w:pos="1320"/>
        </w:tabs>
        <w:ind w:left="1418" w:hanging="518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decimal"/>
      <w:pStyle w:val="226"/>
      <w:lvlText w:val="[%3]"/>
      <w:lvlJc w:val="left"/>
      <w:pPr>
        <w:tabs>
          <w:tab w:val="left" w:pos="1474"/>
        </w:tabs>
        <w:ind w:left="1474" w:hanging="674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1">
    <w:nsid w:val="16E91EF0"/>
    <w:multiLevelType w:val="multilevel"/>
    <w:tmpl w:val="16E91EF0"/>
    <w:lvl w:ilvl="0" w:tentative="0">
      <w:start w:val="1"/>
      <w:numFmt w:val="decimal"/>
      <w:pStyle w:val="389"/>
      <w:lvlText w:val="%1."/>
      <w:lvlJc w:val="left"/>
      <w:pPr>
        <w:tabs>
          <w:tab w:val="left" w:pos="420"/>
        </w:tabs>
        <w:ind w:left="420" w:hanging="420"/>
      </w:pPr>
      <w:rPr>
        <w:rFonts w:cs="Times New Roman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  <w:rPr>
        <w:rFonts w:cs="Times New Roman"/>
      </w:rPr>
    </w:lvl>
  </w:abstractNum>
  <w:abstractNum w:abstractNumId="12">
    <w:nsid w:val="250F7957"/>
    <w:multiLevelType w:val="multilevel"/>
    <w:tmpl w:val="250F7957"/>
    <w:lvl w:ilvl="0" w:tentative="0">
      <w:start w:val="1"/>
      <w:numFmt w:val="decimal"/>
      <w:pStyle w:val="3"/>
      <w:suff w:val="space"/>
      <w:lvlText w:val="%1."/>
      <w:lvlJc w:val="left"/>
      <w:pPr>
        <w:ind w:left="425" w:hanging="425"/>
      </w:pPr>
      <w:rPr>
        <w:rFonts w:hint="eastAsia" w:eastAsia="宋体"/>
        <w:b/>
        <w:i w:val="0"/>
        <w:sz w:val="30"/>
      </w:rPr>
    </w:lvl>
    <w:lvl w:ilvl="1" w:tentative="0">
      <w:start w:val="1"/>
      <w:numFmt w:val="decimal"/>
      <w:pStyle w:val="4"/>
      <w:suff w:val="space"/>
      <w:lvlText w:val="%1.%2."/>
      <w:lvlJc w:val="left"/>
      <w:pPr>
        <w:ind w:left="965" w:hanging="425"/>
      </w:pPr>
    </w:lvl>
    <w:lvl w:ilvl="2" w:tentative="0">
      <w:start w:val="1"/>
      <w:numFmt w:val="decimal"/>
      <w:pStyle w:val="5"/>
      <w:suff w:val="space"/>
      <w:lvlText w:val="%1.%2.%3."/>
      <w:lvlJc w:val="left"/>
      <w:pPr>
        <w:ind w:left="425" w:hanging="425"/>
      </w:pPr>
    </w:lvl>
    <w:lvl w:ilvl="3" w:tentative="0">
      <w:start w:val="1"/>
      <w:numFmt w:val="decimal"/>
      <w:pStyle w:val="7"/>
      <w:suff w:val="space"/>
      <w:lvlText w:val="%1.%2.%3.%4."/>
      <w:lvlJc w:val="left"/>
      <w:pPr>
        <w:ind w:left="1325" w:hanging="425"/>
      </w:pPr>
      <w:rPr>
        <w:rFonts w:hint="eastAsia" w:ascii="宋体" w:eastAsia="宋体"/>
        <w:b/>
        <w:i w:val="0"/>
        <w:sz w:val="21"/>
      </w:rPr>
    </w:lvl>
    <w:lvl w:ilvl="4" w:tentative="0">
      <w:start w:val="1"/>
      <w:numFmt w:val="decimal"/>
      <w:pStyle w:val="8"/>
      <w:suff w:val="space"/>
      <w:lvlText w:val="%1.%2.%3.%4.%5"/>
      <w:lvlJc w:val="left"/>
      <w:pPr>
        <w:ind w:left="425" w:hanging="425"/>
      </w:pPr>
      <w:rPr>
        <w:rFonts w:hint="default" w:eastAsia="宋体" w:asciiTheme="majorEastAsia"/>
        <w:b/>
        <w:bCs/>
        <w:i w:val="0"/>
        <w:sz w:val="18"/>
      </w:rPr>
    </w:lvl>
    <w:lvl w:ilvl="5" w:tentative="0">
      <w:start w:val="1"/>
      <w:numFmt w:val="decimal"/>
      <w:pStyle w:val="9"/>
      <w:lvlText w:val="%1.%2.%3.%4.%5.%6"/>
      <w:lvlJc w:val="left"/>
      <w:pPr>
        <w:ind w:left="425" w:hanging="425"/>
      </w:pPr>
      <w:rPr>
        <w:rFonts w:hint="eastAsia"/>
      </w:rPr>
    </w:lvl>
    <w:lvl w:ilvl="6" w:tentative="0">
      <w:start w:val="1"/>
      <w:numFmt w:val="decimal"/>
      <w:pStyle w:val="10"/>
      <w:lvlText w:val="%1.%2.%3.%4.%5.%6.%7"/>
      <w:lvlJc w:val="left"/>
      <w:pPr>
        <w:ind w:left="425" w:hanging="425"/>
      </w:pPr>
      <w:rPr>
        <w:rFonts w:hint="eastAsia"/>
      </w:rPr>
    </w:lvl>
    <w:lvl w:ilvl="7" w:tentative="0">
      <w:start w:val="1"/>
      <w:numFmt w:val="decimal"/>
      <w:pStyle w:val="11"/>
      <w:lvlText w:val="%1.%2.%3.%4.%5.%6.%7.%8"/>
      <w:lvlJc w:val="left"/>
      <w:pPr>
        <w:ind w:left="425" w:hanging="425"/>
      </w:pPr>
      <w:rPr>
        <w:rFonts w:hint="eastAsia"/>
      </w:rPr>
    </w:lvl>
    <w:lvl w:ilvl="8" w:tentative="0">
      <w:start w:val="1"/>
      <w:numFmt w:val="decimal"/>
      <w:pStyle w:val="12"/>
      <w:lvlText w:val="%1.%2.%3.%4.%5.%6.%7.%8.%9"/>
      <w:lvlJc w:val="left"/>
      <w:pPr>
        <w:ind w:left="425" w:hanging="425"/>
      </w:pPr>
      <w:rPr>
        <w:rFonts w:hint="eastAsia"/>
      </w:rPr>
    </w:lvl>
  </w:abstractNum>
  <w:abstractNum w:abstractNumId="13">
    <w:nsid w:val="2BC27500"/>
    <w:multiLevelType w:val="multilevel"/>
    <w:tmpl w:val="2BC27500"/>
    <w:lvl w:ilvl="0" w:tentative="0">
      <w:start w:val="1"/>
      <w:numFmt w:val="upperRoman"/>
      <w:pStyle w:val="230"/>
      <w:lvlText w:val="%1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31A71C81"/>
    <w:multiLevelType w:val="multilevel"/>
    <w:tmpl w:val="31A71C81"/>
    <w:lvl w:ilvl="0" w:tentative="0">
      <w:start w:val="1"/>
      <w:numFmt w:val="bullet"/>
      <w:pStyle w:val="239"/>
      <w:lvlText w:val="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15">
    <w:nsid w:val="33836768"/>
    <w:multiLevelType w:val="multilevel"/>
    <w:tmpl w:val="33836768"/>
    <w:lvl w:ilvl="0" w:tentative="0">
      <w:start w:val="1"/>
      <w:numFmt w:val="decimal"/>
      <w:pStyle w:val="252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41F76313"/>
    <w:multiLevelType w:val="multilevel"/>
    <w:tmpl w:val="41F76313"/>
    <w:lvl w:ilvl="0" w:tentative="0">
      <w:start w:val="1"/>
      <w:numFmt w:val="bullet"/>
      <w:pStyle w:val="223"/>
      <w:lvlText w:val=""/>
      <w:lvlJc w:val="left"/>
      <w:pPr>
        <w:tabs>
          <w:tab w:val="left" w:pos="907"/>
        </w:tabs>
        <w:ind w:left="420" w:firstLine="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1798"/>
        </w:tabs>
        <w:ind w:left="1798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2218"/>
        </w:tabs>
        <w:ind w:left="2218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638"/>
        </w:tabs>
        <w:ind w:left="2638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3058"/>
        </w:tabs>
        <w:ind w:left="3058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3478"/>
        </w:tabs>
        <w:ind w:left="3478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898"/>
        </w:tabs>
        <w:ind w:left="3898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4318"/>
        </w:tabs>
        <w:ind w:left="4318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738"/>
        </w:tabs>
        <w:ind w:left="4738" w:hanging="420"/>
      </w:pPr>
      <w:rPr>
        <w:rFonts w:hint="default" w:ascii="Wingdings" w:hAnsi="Wingdings"/>
      </w:rPr>
    </w:lvl>
  </w:abstractNum>
  <w:abstractNum w:abstractNumId="17">
    <w:nsid w:val="547852D9"/>
    <w:multiLevelType w:val="multilevel"/>
    <w:tmpl w:val="547852D9"/>
    <w:lvl w:ilvl="0" w:tentative="0">
      <w:start w:val="1"/>
      <w:numFmt w:val="decimal"/>
      <w:pStyle w:val="229"/>
      <w:lvlText w:val="(%1)"/>
      <w:lvlJc w:val="left"/>
      <w:pPr>
        <w:tabs>
          <w:tab w:val="left" w:pos="907"/>
        </w:tabs>
        <w:ind w:left="400" w:firstLine="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12"/>
  </w:num>
  <w:num w:numId="2">
    <w:abstractNumId w:val="3"/>
  </w:num>
  <w:num w:numId="3">
    <w:abstractNumId w:val="5"/>
  </w:num>
  <w:num w:numId="4">
    <w:abstractNumId w:val="8"/>
  </w:num>
  <w:num w:numId="5">
    <w:abstractNumId w:val="6"/>
  </w:num>
  <w:num w:numId="6">
    <w:abstractNumId w:val="2"/>
  </w:num>
  <w:num w:numId="7">
    <w:abstractNumId w:val="7"/>
  </w:num>
  <w:num w:numId="8">
    <w:abstractNumId w:val="4"/>
  </w:num>
  <w:num w:numId="9">
    <w:abstractNumId w:val="1"/>
  </w:num>
  <w:num w:numId="10">
    <w:abstractNumId w:val="0"/>
  </w:num>
  <w:num w:numId="11">
    <w:abstractNumId w:val="9"/>
  </w:num>
  <w:num w:numId="12">
    <w:abstractNumId w:val="16"/>
  </w:num>
  <w:num w:numId="13">
    <w:abstractNumId w:val="10"/>
  </w:num>
  <w:num w:numId="14">
    <w:abstractNumId w:val="17"/>
  </w:num>
  <w:num w:numId="15">
    <w:abstractNumId w:val="13"/>
  </w:num>
  <w:num w:numId="16">
    <w:abstractNumId w:val="14"/>
  </w:num>
  <w:num w:numId="17">
    <w:abstractNumId w:val="15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0"/>
  <w:bordersDoNotSurroundFooter w:val="0"/>
  <w:hideSpellingErrors/>
  <w:hideGrammaticalErrors/>
  <w:documentProtection w:enforcement="0"/>
  <w:defaultTabStop w:val="90"/>
  <w:drawingGridHorizontalSpacing w:val="90"/>
  <w:drawingGridVerticalSpacing w:val="156"/>
  <w:displayHorizontalDrawingGridEvery w:val="1"/>
  <w:displayVerticalDrawingGridEvery w:val="1"/>
  <w:noPunctuationKerning w:val="1"/>
  <w:characterSpacingControl w:val="compressPunctuation"/>
  <w:doNotValidateAgainstSchema/>
  <w:doNotDemarcateInvalidXml/>
  <w:hdrShapeDefaults>
    <o:shapelayout v:ext="edit">
      <o:idmap v:ext="edit" data="3"/>
    </o:shapelayout>
  </w:hdrShapeDefaults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172A27"/>
    <w:rsid w:val="000009C4"/>
    <w:rsid w:val="00000DD5"/>
    <w:rsid w:val="000013F4"/>
    <w:rsid w:val="0000153F"/>
    <w:rsid w:val="00002918"/>
    <w:rsid w:val="00002C51"/>
    <w:rsid w:val="00002E2F"/>
    <w:rsid w:val="00004342"/>
    <w:rsid w:val="00004B83"/>
    <w:rsid w:val="00005233"/>
    <w:rsid w:val="00006112"/>
    <w:rsid w:val="000067BA"/>
    <w:rsid w:val="00006D78"/>
    <w:rsid w:val="00006D92"/>
    <w:rsid w:val="00006DE7"/>
    <w:rsid w:val="000075BA"/>
    <w:rsid w:val="000079B8"/>
    <w:rsid w:val="00010C55"/>
    <w:rsid w:val="00010CF5"/>
    <w:rsid w:val="000123A2"/>
    <w:rsid w:val="000126D0"/>
    <w:rsid w:val="00013856"/>
    <w:rsid w:val="0001389F"/>
    <w:rsid w:val="00014557"/>
    <w:rsid w:val="00014981"/>
    <w:rsid w:val="0001639B"/>
    <w:rsid w:val="0001649E"/>
    <w:rsid w:val="00017B94"/>
    <w:rsid w:val="00020159"/>
    <w:rsid w:val="00020ADA"/>
    <w:rsid w:val="0002164D"/>
    <w:rsid w:val="0002169E"/>
    <w:rsid w:val="00021A91"/>
    <w:rsid w:val="000226EC"/>
    <w:rsid w:val="00022B4C"/>
    <w:rsid w:val="00024367"/>
    <w:rsid w:val="00024719"/>
    <w:rsid w:val="0002542F"/>
    <w:rsid w:val="0002572C"/>
    <w:rsid w:val="0002584F"/>
    <w:rsid w:val="00026946"/>
    <w:rsid w:val="00026C41"/>
    <w:rsid w:val="00030BEE"/>
    <w:rsid w:val="00030FF1"/>
    <w:rsid w:val="000310FD"/>
    <w:rsid w:val="00032A7B"/>
    <w:rsid w:val="00034046"/>
    <w:rsid w:val="000348F2"/>
    <w:rsid w:val="0003552D"/>
    <w:rsid w:val="00040755"/>
    <w:rsid w:val="000418C8"/>
    <w:rsid w:val="00042460"/>
    <w:rsid w:val="0004291C"/>
    <w:rsid w:val="00043A20"/>
    <w:rsid w:val="00043D5C"/>
    <w:rsid w:val="000440F3"/>
    <w:rsid w:val="00044944"/>
    <w:rsid w:val="00044CD0"/>
    <w:rsid w:val="00045D0A"/>
    <w:rsid w:val="00046009"/>
    <w:rsid w:val="000466B5"/>
    <w:rsid w:val="0005175A"/>
    <w:rsid w:val="00051CA5"/>
    <w:rsid w:val="00052771"/>
    <w:rsid w:val="00053A33"/>
    <w:rsid w:val="00053B3A"/>
    <w:rsid w:val="0005407F"/>
    <w:rsid w:val="00055865"/>
    <w:rsid w:val="0005789F"/>
    <w:rsid w:val="00057AA7"/>
    <w:rsid w:val="00057D46"/>
    <w:rsid w:val="0006167B"/>
    <w:rsid w:val="0006179B"/>
    <w:rsid w:val="0006199C"/>
    <w:rsid w:val="0006286C"/>
    <w:rsid w:val="000628D5"/>
    <w:rsid w:val="00062950"/>
    <w:rsid w:val="00063794"/>
    <w:rsid w:val="000638B2"/>
    <w:rsid w:val="00064611"/>
    <w:rsid w:val="00064D4B"/>
    <w:rsid w:val="0006501C"/>
    <w:rsid w:val="00065C5A"/>
    <w:rsid w:val="00067292"/>
    <w:rsid w:val="000673B4"/>
    <w:rsid w:val="00070A07"/>
    <w:rsid w:val="00071B76"/>
    <w:rsid w:val="00071D38"/>
    <w:rsid w:val="00072012"/>
    <w:rsid w:val="000722BC"/>
    <w:rsid w:val="00072988"/>
    <w:rsid w:val="00073115"/>
    <w:rsid w:val="00073397"/>
    <w:rsid w:val="000738EA"/>
    <w:rsid w:val="00074B5A"/>
    <w:rsid w:val="00074DB1"/>
    <w:rsid w:val="00075120"/>
    <w:rsid w:val="00075400"/>
    <w:rsid w:val="00075789"/>
    <w:rsid w:val="000766A0"/>
    <w:rsid w:val="00077AAD"/>
    <w:rsid w:val="00080E36"/>
    <w:rsid w:val="00081E2E"/>
    <w:rsid w:val="000825D2"/>
    <w:rsid w:val="00082C70"/>
    <w:rsid w:val="000836C4"/>
    <w:rsid w:val="00083FA2"/>
    <w:rsid w:val="00084427"/>
    <w:rsid w:val="00084EBC"/>
    <w:rsid w:val="00086C48"/>
    <w:rsid w:val="000902FA"/>
    <w:rsid w:val="000910FD"/>
    <w:rsid w:val="00091777"/>
    <w:rsid w:val="00091CF0"/>
    <w:rsid w:val="00092572"/>
    <w:rsid w:val="00093145"/>
    <w:rsid w:val="00093963"/>
    <w:rsid w:val="00093EF0"/>
    <w:rsid w:val="00094A6A"/>
    <w:rsid w:val="00095851"/>
    <w:rsid w:val="00095E69"/>
    <w:rsid w:val="00095EA9"/>
    <w:rsid w:val="0009601B"/>
    <w:rsid w:val="0009645D"/>
    <w:rsid w:val="000967F2"/>
    <w:rsid w:val="000A02AF"/>
    <w:rsid w:val="000A09D4"/>
    <w:rsid w:val="000A113B"/>
    <w:rsid w:val="000A1493"/>
    <w:rsid w:val="000A1B4F"/>
    <w:rsid w:val="000A1E1A"/>
    <w:rsid w:val="000A2A00"/>
    <w:rsid w:val="000A30A2"/>
    <w:rsid w:val="000A35D2"/>
    <w:rsid w:val="000A4017"/>
    <w:rsid w:val="000A4358"/>
    <w:rsid w:val="000A4D8F"/>
    <w:rsid w:val="000A5DA8"/>
    <w:rsid w:val="000A5E61"/>
    <w:rsid w:val="000A740F"/>
    <w:rsid w:val="000A748C"/>
    <w:rsid w:val="000A7E08"/>
    <w:rsid w:val="000B171E"/>
    <w:rsid w:val="000B1E23"/>
    <w:rsid w:val="000B25D1"/>
    <w:rsid w:val="000B2B53"/>
    <w:rsid w:val="000B3603"/>
    <w:rsid w:val="000B38F0"/>
    <w:rsid w:val="000B434A"/>
    <w:rsid w:val="000B681C"/>
    <w:rsid w:val="000B6E6B"/>
    <w:rsid w:val="000B7254"/>
    <w:rsid w:val="000B7DA5"/>
    <w:rsid w:val="000B7EF1"/>
    <w:rsid w:val="000C0C65"/>
    <w:rsid w:val="000C117F"/>
    <w:rsid w:val="000C133B"/>
    <w:rsid w:val="000C14A0"/>
    <w:rsid w:val="000C24FD"/>
    <w:rsid w:val="000C26A5"/>
    <w:rsid w:val="000C3952"/>
    <w:rsid w:val="000C39CC"/>
    <w:rsid w:val="000C5E0E"/>
    <w:rsid w:val="000C6143"/>
    <w:rsid w:val="000D1963"/>
    <w:rsid w:val="000D28AA"/>
    <w:rsid w:val="000D2C92"/>
    <w:rsid w:val="000D40FB"/>
    <w:rsid w:val="000D4469"/>
    <w:rsid w:val="000D564B"/>
    <w:rsid w:val="000D5E12"/>
    <w:rsid w:val="000D68CB"/>
    <w:rsid w:val="000D6C30"/>
    <w:rsid w:val="000D7380"/>
    <w:rsid w:val="000D7B6A"/>
    <w:rsid w:val="000E03BF"/>
    <w:rsid w:val="000E0926"/>
    <w:rsid w:val="000E09A4"/>
    <w:rsid w:val="000E09D5"/>
    <w:rsid w:val="000E0F8B"/>
    <w:rsid w:val="000E27F8"/>
    <w:rsid w:val="000E2B44"/>
    <w:rsid w:val="000E37D2"/>
    <w:rsid w:val="000E3896"/>
    <w:rsid w:val="000E38B7"/>
    <w:rsid w:val="000E3AD4"/>
    <w:rsid w:val="000E579E"/>
    <w:rsid w:val="000E5AED"/>
    <w:rsid w:val="000E67A5"/>
    <w:rsid w:val="000E7039"/>
    <w:rsid w:val="000E723E"/>
    <w:rsid w:val="000E7472"/>
    <w:rsid w:val="000E7FBD"/>
    <w:rsid w:val="000F00C4"/>
    <w:rsid w:val="000F0332"/>
    <w:rsid w:val="000F15A8"/>
    <w:rsid w:val="000F1744"/>
    <w:rsid w:val="000F1DC3"/>
    <w:rsid w:val="000F27A4"/>
    <w:rsid w:val="000F28D2"/>
    <w:rsid w:val="000F5250"/>
    <w:rsid w:val="000F75BF"/>
    <w:rsid w:val="00100A09"/>
    <w:rsid w:val="00101798"/>
    <w:rsid w:val="00101916"/>
    <w:rsid w:val="00101C0E"/>
    <w:rsid w:val="00102AD0"/>
    <w:rsid w:val="00103399"/>
    <w:rsid w:val="001042BA"/>
    <w:rsid w:val="00104956"/>
    <w:rsid w:val="001050B3"/>
    <w:rsid w:val="00106D8B"/>
    <w:rsid w:val="00107B1F"/>
    <w:rsid w:val="00110BAA"/>
    <w:rsid w:val="0011240D"/>
    <w:rsid w:val="00114071"/>
    <w:rsid w:val="00115803"/>
    <w:rsid w:val="00117BD9"/>
    <w:rsid w:val="00117E9C"/>
    <w:rsid w:val="001202D3"/>
    <w:rsid w:val="00121020"/>
    <w:rsid w:val="0012118E"/>
    <w:rsid w:val="001213A0"/>
    <w:rsid w:val="00121552"/>
    <w:rsid w:val="0012349B"/>
    <w:rsid w:val="001234D8"/>
    <w:rsid w:val="0012373F"/>
    <w:rsid w:val="00123CFD"/>
    <w:rsid w:val="00123F4D"/>
    <w:rsid w:val="00124F6A"/>
    <w:rsid w:val="00126F25"/>
    <w:rsid w:val="0012739B"/>
    <w:rsid w:val="001312D9"/>
    <w:rsid w:val="001315B8"/>
    <w:rsid w:val="00131835"/>
    <w:rsid w:val="0013185A"/>
    <w:rsid w:val="00135108"/>
    <w:rsid w:val="00135382"/>
    <w:rsid w:val="0013540E"/>
    <w:rsid w:val="00135C54"/>
    <w:rsid w:val="00135D13"/>
    <w:rsid w:val="001378DB"/>
    <w:rsid w:val="001404D3"/>
    <w:rsid w:val="00140637"/>
    <w:rsid w:val="0014127E"/>
    <w:rsid w:val="00142B08"/>
    <w:rsid w:val="00143078"/>
    <w:rsid w:val="00143F11"/>
    <w:rsid w:val="00143FB8"/>
    <w:rsid w:val="0014451A"/>
    <w:rsid w:val="00144DBF"/>
    <w:rsid w:val="00145EA8"/>
    <w:rsid w:val="00146774"/>
    <w:rsid w:val="00146A44"/>
    <w:rsid w:val="00147FD3"/>
    <w:rsid w:val="00150B87"/>
    <w:rsid w:val="00151E37"/>
    <w:rsid w:val="00151FF6"/>
    <w:rsid w:val="001542DF"/>
    <w:rsid w:val="00154E8F"/>
    <w:rsid w:val="00155840"/>
    <w:rsid w:val="00155C12"/>
    <w:rsid w:val="00155DCA"/>
    <w:rsid w:val="00156404"/>
    <w:rsid w:val="00156967"/>
    <w:rsid w:val="001570EE"/>
    <w:rsid w:val="0015795B"/>
    <w:rsid w:val="00157AD8"/>
    <w:rsid w:val="00163B85"/>
    <w:rsid w:val="00164282"/>
    <w:rsid w:val="00166190"/>
    <w:rsid w:val="001667F1"/>
    <w:rsid w:val="00166AC7"/>
    <w:rsid w:val="00167B8D"/>
    <w:rsid w:val="0017080A"/>
    <w:rsid w:val="00170B7C"/>
    <w:rsid w:val="00171380"/>
    <w:rsid w:val="00171563"/>
    <w:rsid w:val="00171A83"/>
    <w:rsid w:val="0017238C"/>
    <w:rsid w:val="00172A27"/>
    <w:rsid w:val="001746BF"/>
    <w:rsid w:val="001746F1"/>
    <w:rsid w:val="00174793"/>
    <w:rsid w:val="0017585D"/>
    <w:rsid w:val="0017589A"/>
    <w:rsid w:val="0017595A"/>
    <w:rsid w:val="00176036"/>
    <w:rsid w:val="00176074"/>
    <w:rsid w:val="0017643B"/>
    <w:rsid w:val="001775DF"/>
    <w:rsid w:val="00180BDE"/>
    <w:rsid w:val="00180C58"/>
    <w:rsid w:val="00181508"/>
    <w:rsid w:val="00182066"/>
    <w:rsid w:val="00185567"/>
    <w:rsid w:val="00185C75"/>
    <w:rsid w:val="00185DD6"/>
    <w:rsid w:val="00187274"/>
    <w:rsid w:val="0019054B"/>
    <w:rsid w:val="001907BA"/>
    <w:rsid w:val="00190B8B"/>
    <w:rsid w:val="00191760"/>
    <w:rsid w:val="001917F1"/>
    <w:rsid w:val="00191AAA"/>
    <w:rsid w:val="00191C66"/>
    <w:rsid w:val="00191D49"/>
    <w:rsid w:val="00192066"/>
    <w:rsid w:val="0019247C"/>
    <w:rsid w:val="0019333B"/>
    <w:rsid w:val="001951C8"/>
    <w:rsid w:val="0019590E"/>
    <w:rsid w:val="001959CB"/>
    <w:rsid w:val="001968DF"/>
    <w:rsid w:val="00197954"/>
    <w:rsid w:val="001A0DBF"/>
    <w:rsid w:val="001A1845"/>
    <w:rsid w:val="001A205D"/>
    <w:rsid w:val="001A24FD"/>
    <w:rsid w:val="001A3BAA"/>
    <w:rsid w:val="001A4232"/>
    <w:rsid w:val="001A4FF8"/>
    <w:rsid w:val="001A5405"/>
    <w:rsid w:val="001A56AD"/>
    <w:rsid w:val="001A5BBE"/>
    <w:rsid w:val="001A5BFE"/>
    <w:rsid w:val="001A5FD8"/>
    <w:rsid w:val="001A6D47"/>
    <w:rsid w:val="001A72AC"/>
    <w:rsid w:val="001A73B3"/>
    <w:rsid w:val="001B0967"/>
    <w:rsid w:val="001B2913"/>
    <w:rsid w:val="001B2AA1"/>
    <w:rsid w:val="001B2CC5"/>
    <w:rsid w:val="001B411B"/>
    <w:rsid w:val="001B4775"/>
    <w:rsid w:val="001B4D94"/>
    <w:rsid w:val="001B5A16"/>
    <w:rsid w:val="001B5A94"/>
    <w:rsid w:val="001B7482"/>
    <w:rsid w:val="001B7F75"/>
    <w:rsid w:val="001C06F3"/>
    <w:rsid w:val="001C249D"/>
    <w:rsid w:val="001C2B92"/>
    <w:rsid w:val="001C2F22"/>
    <w:rsid w:val="001C4C05"/>
    <w:rsid w:val="001C5A44"/>
    <w:rsid w:val="001C5F5D"/>
    <w:rsid w:val="001C6D3F"/>
    <w:rsid w:val="001D0EC7"/>
    <w:rsid w:val="001D19FD"/>
    <w:rsid w:val="001D2B7D"/>
    <w:rsid w:val="001D3915"/>
    <w:rsid w:val="001D5FFB"/>
    <w:rsid w:val="001D6330"/>
    <w:rsid w:val="001D66E8"/>
    <w:rsid w:val="001D6B39"/>
    <w:rsid w:val="001D7257"/>
    <w:rsid w:val="001D7F40"/>
    <w:rsid w:val="001D7F62"/>
    <w:rsid w:val="001E0122"/>
    <w:rsid w:val="001E27C9"/>
    <w:rsid w:val="001E371C"/>
    <w:rsid w:val="001E382B"/>
    <w:rsid w:val="001E3BAA"/>
    <w:rsid w:val="001E3C13"/>
    <w:rsid w:val="001E3F39"/>
    <w:rsid w:val="001E3F6E"/>
    <w:rsid w:val="001E46C4"/>
    <w:rsid w:val="001E4BD1"/>
    <w:rsid w:val="001E4CE0"/>
    <w:rsid w:val="001E6DCD"/>
    <w:rsid w:val="001E70F7"/>
    <w:rsid w:val="001E73BB"/>
    <w:rsid w:val="001F181F"/>
    <w:rsid w:val="001F2152"/>
    <w:rsid w:val="001F2289"/>
    <w:rsid w:val="001F341B"/>
    <w:rsid w:val="001F3E71"/>
    <w:rsid w:val="001F42A3"/>
    <w:rsid w:val="001F4CD6"/>
    <w:rsid w:val="001F5678"/>
    <w:rsid w:val="001F5B3D"/>
    <w:rsid w:val="001F7340"/>
    <w:rsid w:val="001F79CE"/>
    <w:rsid w:val="00200059"/>
    <w:rsid w:val="002006CF"/>
    <w:rsid w:val="00201D3C"/>
    <w:rsid w:val="0020202D"/>
    <w:rsid w:val="0020257B"/>
    <w:rsid w:val="00202645"/>
    <w:rsid w:val="002036B7"/>
    <w:rsid w:val="00203AB8"/>
    <w:rsid w:val="00203E7B"/>
    <w:rsid w:val="002040DE"/>
    <w:rsid w:val="00205BC3"/>
    <w:rsid w:val="0020611F"/>
    <w:rsid w:val="00210208"/>
    <w:rsid w:val="00210229"/>
    <w:rsid w:val="0021188D"/>
    <w:rsid w:val="002123A4"/>
    <w:rsid w:val="00213419"/>
    <w:rsid w:val="0021377C"/>
    <w:rsid w:val="00214807"/>
    <w:rsid w:val="00214AFD"/>
    <w:rsid w:val="00216C08"/>
    <w:rsid w:val="00217DFF"/>
    <w:rsid w:val="002201BB"/>
    <w:rsid w:val="00220F39"/>
    <w:rsid w:val="00221733"/>
    <w:rsid w:val="00221C32"/>
    <w:rsid w:val="002230FC"/>
    <w:rsid w:val="0022374D"/>
    <w:rsid w:val="0022572D"/>
    <w:rsid w:val="0022663A"/>
    <w:rsid w:val="002268D8"/>
    <w:rsid w:val="00227090"/>
    <w:rsid w:val="00227836"/>
    <w:rsid w:val="00227DE6"/>
    <w:rsid w:val="00230E8C"/>
    <w:rsid w:val="002329DB"/>
    <w:rsid w:val="00232AE4"/>
    <w:rsid w:val="00232F93"/>
    <w:rsid w:val="00234895"/>
    <w:rsid w:val="00234907"/>
    <w:rsid w:val="0023516A"/>
    <w:rsid w:val="002351C7"/>
    <w:rsid w:val="00235625"/>
    <w:rsid w:val="0023593D"/>
    <w:rsid w:val="00236FBB"/>
    <w:rsid w:val="00240440"/>
    <w:rsid w:val="00240640"/>
    <w:rsid w:val="00240BD3"/>
    <w:rsid w:val="002427B9"/>
    <w:rsid w:val="002428A8"/>
    <w:rsid w:val="002438B8"/>
    <w:rsid w:val="00243FE7"/>
    <w:rsid w:val="00244CAA"/>
    <w:rsid w:val="0024555F"/>
    <w:rsid w:val="002455A6"/>
    <w:rsid w:val="00245916"/>
    <w:rsid w:val="00245EAA"/>
    <w:rsid w:val="00246500"/>
    <w:rsid w:val="002465B8"/>
    <w:rsid w:val="0024722E"/>
    <w:rsid w:val="002503D8"/>
    <w:rsid w:val="002504E9"/>
    <w:rsid w:val="002506FB"/>
    <w:rsid w:val="00251A7B"/>
    <w:rsid w:val="0025256F"/>
    <w:rsid w:val="00252935"/>
    <w:rsid w:val="002530BB"/>
    <w:rsid w:val="00253529"/>
    <w:rsid w:val="002538A0"/>
    <w:rsid w:val="002539DF"/>
    <w:rsid w:val="00253B9E"/>
    <w:rsid w:val="00253BDA"/>
    <w:rsid w:val="002547B9"/>
    <w:rsid w:val="00255AED"/>
    <w:rsid w:val="00257698"/>
    <w:rsid w:val="0026147D"/>
    <w:rsid w:val="0026179B"/>
    <w:rsid w:val="002617D5"/>
    <w:rsid w:val="00262FC7"/>
    <w:rsid w:val="002654A3"/>
    <w:rsid w:val="00266492"/>
    <w:rsid w:val="002669B3"/>
    <w:rsid w:val="00266DEF"/>
    <w:rsid w:val="0026724D"/>
    <w:rsid w:val="002674D4"/>
    <w:rsid w:val="00267873"/>
    <w:rsid w:val="00270632"/>
    <w:rsid w:val="002706BA"/>
    <w:rsid w:val="0027092D"/>
    <w:rsid w:val="002724F6"/>
    <w:rsid w:val="002738A7"/>
    <w:rsid w:val="00273E4A"/>
    <w:rsid w:val="00273ED0"/>
    <w:rsid w:val="00274E6A"/>
    <w:rsid w:val="002753A8"/>
    <w:rsid w:val="00275424"/>
    <w:rsid w:val="002761A6"/>
    <w:rsid w:val="00280EED"/>
    <w:rsid w:val="0028131C"/>
    <w:rsid w:val="002813E4"/>
    <w:rsid w:val="00281AE6"/>
    <w:rsid w:val="00281D80"/>
    <w:rsid w:val="0028232A"/>
    <w:rsid w:val="00283228"/>
    <w:rsid w:val="00283B12"/>
    <w:rsid w:val="002851C2"/>
    <w:rsid w:val="00285CFE"/>
    <w:rsid w:val="00286897"/>
    <w:rsid w:val="00287A1D"/>
    <w:rsid w:val="00290333"/>
    <w:rsid w:val="00290D0C"/>
    <w:rsid w:val="00291D72"/>
    <w:rsid w:val="00293B82"/>
    <w:rsid w:val="002944F4"/>
    <w:rsid w:val="00295668"/>
    <w:rsid w:val="00295A08"/>
    <w:rsid w:val="002A1320"/>
    <w:rsid w:val="002A16B5"/>
    <w:rsid w:val="002A1B12"/>
    <w:rsid w:val="002A1CD8"/>
    <w:rsid w:val="002A47C2"/>
    <w:rsid w:val="002A4CEB"/>
    <w:rsid w:val="002A4D16"/>
    <w:rsid w:val="002A56C3"/>
    <w:rsid w:val="002A59B8"/>
    <w:rsid w:val="002A5A3B"/>
    <w:rsid w:val="002A6A50"/>
    <w:rsid w:val="002A6E46"/>
    <w:rsid w:val="002A72FF"/>
    <w:rsid w:val="002B0211"/>
    <w:rsid w:val="002B12A4"/>
    <w:rsid w:val="002B197B"/>
    <w:rsid w:val="002B21BD"/>
    <w:rsid w:val="002B22BF"/>
    <w:rsid w:val="002B2792"/>
    <w:rsid w:val="002B2F17"/>
    <w:rsid w:val="002B48D5"/>
    <w:rsid w:val="002B4B47"/>
    <w:rsid w:val="002B4B67"/>
    <w:rsid w:val="002B50BA"/>
    <w:rsid w:val="002B5A22"/>
    <w:rsid w:val="002B638F"/>
    <w:rsid w:val="002B7007"/>
    <w:rsid w:val="002B758B"/>
    <w:rsid w:val="002B77D6"/>
    <w:rsid w:val="002B7BBD"/>
    <w:rsid w:val="002C1656"/>
    <w:rsid w:val="002C1FA7"/>
    <w:rsid w:val="002C307C"/>
    <w:rsid w:val="002C484E"/>
    <w:rsid w:val="002C6355"/>
    <w:rsid w:val="002C6BE2"/>
    <w:rsid w:val="002C6CE6"/>
    <w:rsid w:val="002C7C7B"/>
    <w:rsid w:val="002D11A1"/>
    <w:rsid w:val="002D1BF7"/>
    <w:rsid w:val="002D29F1"/>
    <w:rsid w:val="002D38F1"/>
    <w:rsid w:val="002D6811"/>
    <w:rsid w:val="002D692A"/>
    <w:rsid w:val="002D69D9"/>
    <w:rsid w:val="002D6A25"/>
    <w:rsid w:val="002D6E49"/>
    <w:rsid w:val="002D7911"/>
    <w:rsid w:val="002E0157"/>
    <w:rsid w:val="002E0195"/>
    <w:rsid w:val="002E01E6"/>
    <w:rsid w:val="002E05F2"/>
    <w:rsid w:val="002E18B8"/>
    <w:rsid w:val="002E1D20"/>
    <w:rsid w:val="002E1E0C"/>
    <w:rsid w:val="002E2653"/>
    <w:rsid w:val="002E3BDE"/>
    <w:rsid w:val="002E4675"/>
    <w:rsid w:val="002E4FF0"/>
    <w:rsid w:val="002E5613"/>
    <w:rsid w:val="002E5892"/>
    <w:rsid w:val="002E64C4"/>
    <w:rsid w:val="002E658D"/>
    <w:rsid w:val="002E66C2"/>
    <w:rsid w:val="002E6B9C"/>
    <w:rsid w:val="002E6C74"/>
    <w:rsid w:val="002E74B3"/>
    <w:rsid w:val="002E7669"/>
    <w:rsid w:val="002E777D"/>
    <w:rsid w:val="002F1392"/>
    <w:rsid w:val="002F1921"/>
    <w:rsid w:val="002F234C"/>
    <w:rsid w:val="002F4D91"/>
    <w:rsid w:val="002F55EA"/>
    <w:rsid w:val="002F5C35"/>
    <w:rsid w:val="002F63B9"/>
    <w:rsid w:val="002F6628"/>
    <w:rsid w:val="002F7B33"/>
    <w:rsid w:val="002F7DD6"/>
    <w:rsid w:val="0030061B"/>
    <w:rsid w:val="00300DA6"/>
    <w:rsid w:val="003013D7"/>
    <w:rsid w:val="00301D3D"/>
    <w:rsid w:val="003038C8"/>
    <w:rsid w:val="00305383"/>
    <w:rsid w:val="003055E0"/>
    <w:rsid w:val="00305C7C"/>
    <w:rsid w:val="00305F31"/>
    <w:rsid w:val="003070C0"/>
    <w:rsid w:val="00307102"/>
    <w:rsid w:val="00307898"/>
    <w:rsid w:val="00307F9D"/>
    <w:rsid w:val="00307F9E"/>
    <w:rsid w:val="00311BAE"/>
    <w:rsid w:val="00311C16"/>
    <w:rsid w:val="00311DBC"/>
    <w:rsid w:val="00313916"/>
    <w:rsid w:val="003140CA"/>
    <w:rsid w:val="00316510"/>
    <w:rsid w:val="003174F2"/>
    <w:rsid w:val="00317FBB"/>
    <w:rsid w:val="003200A5"/>
    <w:rsid w:val="00320E22"/>
    <w:rsid w:val="00320EA5"/>
    <w:rsid w:val="0032170B"/>
    <w:rsid w:val="00321EEA"/>
    <w:rsid w:val="003232F9"/>
    <w:rsid w:val="0032487D"/>
    <w:rsid w:val="003269A0"/>
    <w:rsid w:val="003271A0"/>
    <w:rsid w:val="00327639"/>
    <w:rsid w:val="003305C3"/>
    <w:rsid w:val="00330EB4"/>
    <w:rsid w:val="00331B40"/>
    <w:rsid w:val="00332230"/>
    <w:rsid w:val="003327E2"/>
    <w:rsid w:val="003330F4"/>
    <w:rsid w:val="00333291"/>
    <w:rsid w:val="00335335"/>
    <w:rsid w:val="00335932"/>
    <w:rsid w:val="00335DA9"/>
    <w:rsid w:val="00335EF9"/>
    <w:rsid w:val="003361C3"/>
    <w:rsid w:val="003366CE"/>
    <w:rsid w:val="003366F6"/>
    <w:rsid w:val="00336934"/>
    <w:rsid w:val="00336EA0"/>
    <w:rsid w:val="003377C8"/>
    <w:rsid w:val="00337FC6"/>
    <w:rsid w:val="00341A9C"/>
    <w:rsid w:val="003421E0"/>
    <w:rsid w:val="00342D50"/>
    <w:rsid w:val="003431A6"/>
    <w:rsid w:val="003431DF"/>
    <w:rsid w:val="003432D2"/>
    <w:rsid w:val="00343442"/>
    <w:rsid w:val="003436BF"/>
    <w:rsid w:val="00344258"/>
    <w:rsid w:val="003457F8"/>
    <w:rsid w:val="003468E2"/>
    <w:rsid w:val="00346A0D"/>
    <w:rsid w:val="00347E46"/>
    <w:rsid w:val="003500D5"/>
    <w:rsid w:val="00350A3F"/>
    <w:rsid w:val="00350C22"/>
    <w:rsid w:val="003530A8"/>
    <w:rsid w:val="003546C3"/>
    <w:rsid w:val="0035474F"/>
    <w:rsid w:val="00354813"/>
    <w:rsid w:val="00355597"/>
    <w:rsid w:val="0035657F"/>
    <w:rsid w:val="00356999"/>
    <w:rsid w:val="00356CEA"/>
    <w:rsid w:val="003574CF"/>
    <w:rsid w:val="0035786A"/>
    <w:rsid w:val="0036020C"/>
    <w:rsid w:val="00360967"/>
    <w:rsid w:val="003614B4"/>
    <w:rsid w:val="0036167E"/>
    <w:rsid w:val="00361B5E"/>
    <w:rsid w:val="00362CC0"/>
    <w:rsid w:val="00363EC0"/>
    <w:rsid w:val="003658C4"/>
    <w:rsid w:val="00366DCC"/>
    <w:rsid w:val="00367653"/>
    <w:rsid w:val="00370652"/>
    <w:rsid w:val="00370EAF"/>
    <w:rsid w:val="003710D3"/>
    <w:rsid w:val="00371219"/>
    <w:rsid w:val="0037192F"/>
    <w:rsid w:val="00372516"/>
    <w:rsid w:val="00373365"/>
    <w:rsid w:val="00373BCB"/>
    <w:rsid w:val="00373DFD"/>
    <w:rsid w:val="00373F6C"/>
    <w:rsid w:val="003746CE"/>
    <w:rsid w:val="00374F1F"/>
    <w:rsid w:val="00374FAB"/>
    <w:rsid w:val="003763D0"/>
    <w:rsid w:val="00376BF1"/>
    <w:rsid w:val="003773A0"/>
    <w:rsid w:val="00377D5C"/>
    <w:rsid w:val="00377F3E"/>
    <w:rsid w:val="0038077E"/>
    <w:rsid w:val="003818AF"/>
    <w:rsid w:val="003823A0"/>
    <w:rsid w:val="003824D0"/>
    <w:rsid w:val="003825A7"/>
    <w:rsid w:val="00383677"/>
    <w:rsid w:val="0038526F"/>
    <w:rsid w:val="00386420"/>
    <w:rsid w:val="00386E4A"/>
    <w:rsid w:val="003873D6"/>
    <w:rsid w:val="00387ED4"/>
    <w:rsid w:val="003903AF"/>
    <w:rsid w:val="00390787"/>
    <w:rsid w:val="003914CF"/>
    <w:rsid w:val="003921FD"/>
    <w:rsid w:val="003922A2"/>
    <w:rsid w:val="00392CF7"/>
    <w:rsid w:val="003940F5"/>
    <w:rsid w:val="00394A14"/>
    <w:rsid w:val="003968F0"/>
    <w:rsid w:val="0039749F"/>
    <w:rsid w:val="003A0F16"/>
    <w:rsid w:val="003A112E"/>
    <w:rsid w:val="003A13AA"/>
    <w:rsid w:val="003A149E"/>
    <w:rsid w:val="003A1A46"/>
    <w:rsid w:val="003A1AB7"/>
    <w:rsid w:val="003A2816"/>
    <w:rsid w:val="003A3541"/>
    <w:rsid w:val="003A361B"/>
    <w:rsid w:val="003A36CF"/>
    <w:rsid w:val="003A39D2"/>
    <w:rsid w:val="003A39D9"/>
    <w:rsid w:val="003A3C3C"/>
    <w:rsid w:val="003A40F5"/>
    <w:rsid w:val="003A52C3"/>
    <w:rsid w:val="003A5D16"/>
    <w:rsid w:val="003A7315"/>
    <w:rsid w:val="003A7934"/>
    <w:rsid w:val="003A7EB1"/>
    <w:rsid w:val="003B1275"/>
    <w:rsid w:val="003B1493"/>
    <w:rsid w:val="003B15EF"/>
    <w:rsid w:val="003B197C"/>
    <w:rsid w:val="003B3266"/>
    <w:rsid w:val="003B3456"/>
    <w:rsid w:val="003B35C2"/>
    <w:rsid w:val="003B3ABA"/>
    <w:rsid w:val="003B5BF1"/>
    <w:rsid w:val="003B66F7"/>
    <w:rsid w:val="003B6F60"/>
    <w:rsid w:val="003B6FDA"/>
    <w:rsid w:val="003B70E3"/>
    <w:rsid w:val="003B763A"/>
    <w:rsid w:val="003C04FA"/>
    <w:rsid w:val="003C0574"/>
    <w:rsid w:val="003C06DA"/>
    <w:rsid w:val="003C1778"/>
    <w:rsid w:val="003C26AD"/>
    <w:rsid w:val="003C2E4C"/>
    <w:rsid w:val="003C3376"/>
    <w:rsid w:val="003C4CFB"/>
    <w:rsid w:val="003C5146"/>
    <w:rsid w:val="003C5B5A"/>
    <w:rsid w:val="003C6EF6"/>
    <w:rsid w:val="003C79D4"/>
    <w:rsid w:val="003D0227"/>
    <w:rsid w:val="003D0D92"/>
    <w:rsid w:val="003D0F57"/>
    <w:rsid w:val="003D340A"/>
    <w:rsid w:val="003D36EA"/>
    <w:rsid w:val="003D49AD"/>
    <w:rsid w:val="003D6A57"/>
    <w:rsid w:val="003D6CB0"/>
    <w:rsid w:val="003D7140"/>
    <w:rsid w:val="003D757A"/>
    <w:rsid w:val="003D79B0"/>
    <w:rsid w:val="003E01D2"/>
    <w:rsid w:val="003E0B1A"/>
    <w:rsid w:val="003E0CB1"/>
    <w:rsid w:val="003E1173"/>
    <w:rsid w:val="003E1A08"/>
    <w:rsid w:val="003E24C6"/>
    <w:rsid w:val="003E2834"/>
    <w:rsid w:val="003E36C5"/>
    <w:rsid w:val="003E4683"/>
    <w:rsid w:val="003E5542"/>
    <w:rsid w:val="003E55F4"/>
    <w:rsid w:val="003E5A5C"/>
    <w:rsid w:val="003E5A86"/>
    <w:rsid w:val="003E63AF"/>
    <w:rsid w:val="003F046E"/>
    <w:rsid w:val="003F0796"/>
    <w:rsid w:val="003F0D4A"/>
    <w:rsid w:val="003F0F75"/>
    <w:rsid w:val="003F1BF2"/>
    <w:rsid w:val="003F2009"/>
    <w:rsid w:val="003F2AD0"/>
    <w:rsid w:val="003F31F0"/>
    <w:rsid w:val="003F3C83"/>
    <w:rsid w:val="003F4396"/>
    <w:rsid w:val="003F5A59"/>
    <w:rsid w:val="003F5C23"/>
    <w:rsid w:val="003F62B0"/>
    <w:rsid w:val="003F671E"/>
    <w:rsid w:val="003F694D"/>
    <w:rsid w:val="00400E9B"/>
    <w:rsid w:val="00401377"/>
    <w:rsid w:val="004021CA"/>
    <w:rsid w:val="00402ACC"/>
    <w:rsid w:val="00402E52"/>
    <w:rsid w:val="00402EE7"/>
    <w:rsid w:val="00402F5F"/>
    <w:rsid w:val="00403D8B"/>
    <w:rsid w:val="00404060"/>
    <w:rsid w:val="0040425D"/>
    <w:rsid w:val="00404AB8"/>
    <w:rsid w:val="004064A5"/>
    <w:rsid w:val="0040697B"/>
    <w:rsid w:val="00410944"/>
    <w:rsid w:val="00412138"/>
    <w:rsid w:val="00412401"/>
    <w:rsid w:val="00412FF2"/>
    <w:rsid w:val="00413A69"/>
    <w:rsid w:val="00415D4F"/>
    <w:rsid w:val="0041681D"/>
    <w:rsid w:val="004207D9"/>
    <w:rsid w:val="00421E09"/>
    <w:rsid w:val="004222FF"/>
    <w:rsid w:val="0042261F"/>
    <w:rsid w:val="004227BA"/>
    <w:rsid w:val="004227F3"/>
    <w:rsid w:val="00422843"/>
    <w:rsid w:val="00425B85"/>
    <w:rsid w:val="00425C62"/>
    <w:rsid w:val="00425E59"/>
    <w:rsid w:val="00425E9F"/>
    <w:rsid w:val="004260E0"/>
    <w:rsid w:val="004264DD"/>
    <w:rsid w:val="00426FA7"/>
    <w:rsid w:val="004272CD"/>
    <w:rsid w:val="00427B00"/>
    <w:rsid w:val="00427C16"/>
    <w:rsid w:val="00430C10"/>
    <w:rsid w:val="0043114E"/>
    <w:rsid w:val="004311CF"/>
    <w:rsid w:val="004317FC"/>
    <w:rsid w:val="00431F26"/>
    <w:rsid w:val="00433527"/>
    <w:rsid w:val="004335A5"/>
    <w:rsid w:val="0043370B"/>
    <w:rsid w:val="00435157"/>
    <w:rsid w:val="00435D20"/>
    <w:rsid w:val="00435ECA"/>
    <w:rsid w:val="004360C7"/>
    <w:rsid w:val="00436106"/>
    <w:rsid w:val="004361FB"/>
    <w:rsid w:val="0043717B"/>
    <w:rsid w:val="004401D5"/>
    <w:rsid w:val="0044064A"/>
    <w:rsid w:val="0044083E"/>
    <w:rsid w:val="004408FC"/>
    <w:rsid w:val="0044365C"/>
    <w:rsid w:val="00444141"/>
    <w:rsid w:val="004447E7"/>
    <w:rsid w:val="0044632F"/>
    <w:rsid w:val="004463C0"/>
    <w:rsid w:val="00446E44"/>
    <w:rsid w:val="00447027"/>
    <w:rsid w:val="00447CE2"/>
    <w:rsid w:val="004504A3"/>
    <w:rsid w:val="00450B16"/>
    <w:rsid w:val="00450D88"/>
    <w:rsid w:val="004510CB"/>
    <w:rsid w:val="004516F4"/>
    <w:rsid w:val="00451B59"/>
    <w:rsid w:val="004528CB"/>
    <w:rsid w:val="00452F04"/>
    <w:rsid w:val="004538CF"/>
    <w:rsid w:val="00453E96"/>
    <w:rsid w:val="004543FE"/>
    <w:rsid w:val="00455E57"/>
    <w:rsid w:val="00457C57"/>
    <w:rsid w:val="0046068B"/>
    <w:rsid w:val="004614BD"/>
    <w:rsid w:val="00461C2B"/>
    <w:rsid w:val="00461F67"/>
    <w:rsid w:val="00462867"/>
    <w:rsid w:val="00463560"/>
    <w:rsid w:val="004641E6"/>
    <w:rsid w:val="004643ED"/>
    <w:rsid w:val="00465342"/>
    <w:rsid w:val="004655F4"/>
    <w:rsid w:val="00465EFB"/>
    <w:rsid w:val="00466267"/>
    <w:rsid w:val="0046683E"/>
    <w:rsid w:val="00467291"/>
    <w:rsid w:val="0047213F"/>
    <w:rsid w:val="004730B9"/>
    <w:rsid w:val="0047366E"/>
    <w:rsid w:val="00474BED"/>
    <w:rsid w:val="00475868"/>
    <w:rsid w:val="004759DF"/>
    <w:rsid w:val="004779C8"/>
    <w:rsid w:val="004806FD"/>
    <w:rsid w:val="00480901"/>
    <w:rsid w:val="00482286"/>
    <w:rsid w:val="004829D4"/>
    <w:rsid w:val="004840EF"/>
    <w:rsid w:val="00484353"/>
    <w:rsid w:val="004845C7"/>
    <w:rsid w:val="00485854"/>
    <w:rsid w:val="00485B8F"/>
    <w:rsid w:val="00486CD0"/>
    <w:rsid w:val="004870B9"/>
    <w:rsid w:val="004910E9"/>
    <w:rsid w:val="004911B4"/>
    <w:rsid w:val="004921AC"/>
    <w:rsid w:val="00492E83"/>
    <w:rsid w:val="0049367A"/>
    <w:rsid w:val="00494074"/>
    <w:rsid w:val="0049417B"/>
    <w:rsid w:val="00494D18"/>
    <w:rsid w:val="00494ED1"/>
    <w:rsid w:val="004957F9"/>
    <w:rsid w:val="00496059"/>
    <w:rsid w:val="004962FA"/>
    <w:rsid w:val="004971FE"/>
    <w:rsid w:val="004974BE"/>
    <w:rsid w:val="004A0EC4"/>
    <w:rsid w:val="004A154F"/>
    <w:rsid w:val="004A1B7E"/>
    <w:rsid w:val="004A20CB"/>
    <w:rsid w:val="004A2C84"/>
    <w:rsid w:val="004A2F96"/>
    <w:rsid w:val="004A3AFB"/>
    <w:rsid w:val="004A3D89"/>
    <w:rsid w:val="004A413D"/>
    <w:rsid w:val="004A45C4"/>
    <w:rsid w:val="004A4B3D"/>
    <w:rsid w:val="004A5817"/>
    <w:rsid w:val="004A5BC7"/>
    <w:rsid w:val="004A6ECB"/>
    <w:rsid w:val="004A6F50"/>
    <w:rsid w:val="004A73F5"/>
    <w:rsid w:val="004B03F9"/>
    <w:rsid w:val="004B0646"/>
    <w:rsid w:val="004B0E4F"/>
    <w:rsid w:val="004B13A2"/>
    <w:rsid w:val="004B1F52"/>
    <w:rsid w:val="004B245B"/>
    <w:rsid w:val="004B299E"/>
    <w:rsid w:val="004B389D"/>
    <w:rsid w:val="004B49F9"/>
    <w:rsid w:val="004B4EED"/>
    <w:rsid w:val="004B530D"/>
    <w:rsid w:val="004B5918"/>
    <w:rsid w:val="004B636C"/>
    <w:rsid w:val="004B7A37"/>
    <w:rsid w:val="004C080C"/>
    <w:rsid w:val="004C0B01"/>
    <w:rsid w:val="004C1182"/>
    <w:rsid w:val="004C12F7"/>
    <w:rsid w:val="004C135D"/>
    <w:rsid w:val="004C19F2"/>
    <w:rsid w:val="004C24C3"/>
    <w:rsid w:val="004C2AEB"/>
    <w:rsid w:val="004C37CD"/>
    <w:rsid w:val="004C3D64"/>
    <w:rsid w:val="004C4E51"/>
    <w:rsid w:val="004C5C0F"/>
    <w:rsid w:val="004C68F3"/>
    <w:rsid w:val="004C696D"/>
    <w:rsid w:val="004C6D15"/>
    <w:rsid w:val="004D0A39"/>
    <w:rsid w:val="004D196E"/>
    <w:rsid w:val="004D1C87"/>
    <w:rsid w:val="004D1CBA"/>
    <w:rsid w:val="004D2C3B"/>
    <w:rsid w:val="004D3455"/>
    <w:rsid w:val="004D5966"/>
    <w:rsid w:val="004D68C7"/>
    <w:rsid w:val="004D6C55"/>
    <w:rsid w:val="004D7634"/>
    <w:rsid w:val="004D7C20"/>
    <w:rsid w:val="004E23EB"/>
    <w:rsid w:val="004E371F"/>
    <w:rsid w:val="004E39A2"/>
    <w:rsid w:val="004E4372"/>
    <w:rsid w:val="004E59AA"/>
    <w:rsid w:val="004E618E"/>
    <w:rsid w:val="004E70D7"/>
    <w:rsid w:val="004E74A1"/>
    <w:rsid w:val="004F01B7"/>
    <w:rsid w:val="004F1A6C"/>
    <w:rsid w:val="004F1CF8"/>
    <w:rsid w:val="004F1F4C"/>
    <w:rsid w:val="004F2458"/>
    <w:rsid w:val="004F24D3"/>
    <w:rsid w:val="004F3962"/>
    <w:rsid w:val="004F443F"/>
    <w:rsid w:val="004F5A1B"/>
    <w:rsid w:val="004F65D5"/>
    <w:rsid w:val="004F7EEA"/>
    <w:rsid w:val="00501284"/>
    <w:rsid w:val="00502499"/>
    <w:rsid w:val="005036E2"/>
    <w:rsid w:val="00504CD8"/>
    <w:rsid w:val="00504EE6"/>
    <w:rsid w:val="00505E50"/>
    <w:rsid w:val="00506027"/>
    <w:rsid w:val="005074F4"/>
    <w:rsid w:val="00510547"/>
    <w:rsid w:val="0051172F"/>
    <w:rsid w:val="00511AA1"/>
    <w:rsid w:val="00511FC1"/>
    <w:rsid w:val="00513B70"/>
    <w:rsid w:val="00514AF6"/>
    <w:rsid w:val="00514C85"/>
    <w:rsid w:val="00514EF7"/>
    <w:rsid w:val="00515905"/>
    <w:rsid w:val="00515CE0"/>
    <w:rsid w:val="0051609E"/>
    <w:rsid w:val="0051686E"/>
    <w:rsid w:val="0051779A"/>
    <w:rsid w:val="00517FC3"/>
    <w:rsid w:val="00520352"/>
    <w:rsid w:val="0052057D"/>
    <w:rsid w:val="00520AFE"/>
    <w:rsid w:val="00520E34"/>
    <w:rsid w:val="005213FD"/>
    <w:rsid w:val="00521BC7"/>
    <w:rsid w:val="00521DE4"/>
    <w:rsid w:val="005226E2"/>
    <w:rsid w:val="00523880"/>
    <w:rsid w:val="00523BCF"/>
    <w:rsid w:val="005240A4"/>
    <w:rsid w:val="00525926"/>
    <w:rsid w:val="005260BF"/>
    <w:rsid w:val="00526A4B"/>
    <w:rsid w:val="00527B5D"/>
    <w:rsid w:val="00530029"/>
    <w:rsid w:val="0053008B"/>
    <w:rsid w:val="00530D76"/>
    <w:rsid w:val="00530DD2"/>
    <w:rsid w:val="00530F70"/>
    <w:rsid w:val="005310E2"/>
    <w:rsid w:val="00532132"/>
    <w:rsid w:val="005333AE"/>
    <w:rsid w:val="00533FA8"/>
    <w:rsid w:val="005340DC"/>
    <w:rsid w:val="005341AA"/>
    <w:rsid w:val="005341BC"/>
    <w:rsid w:val="00534AAD"/>
    <w:rsid w:val="00534F67"/>
    <w:rsid w:val="005365E1"/>
    <w:rsid w:val="00536682"/>
    <w:rsid w:val="00536F20"/>
    <w:rsid w:val="0053766D"/>
    <w:rsid w:val="005403E4"/>
    <w:rsid w:val="00541813"/>
    <w:rsid w:val="00541D6B"/>
    <w:rsid w:val="00542A60"/>
    <w:rsid w:val="00542A8C"/>
    <w:rsid w:val="00543CBC"/>
    <w:rsid w:val="00544674"/>
    <w:rsid w:val="005448DC"/>
    <w:rsid w:val="00545642"/>
    <w:rsid w:val="00545EBD"/>
    <w:rsid w:val="005467E2"/>
    <w:rsid w:val="0054697E"/>
    <w:rsid w:val="005478D2"/>
    <w:rsid w:val="005478F3"/>
    <w:rsid w:val="00550DD2"/>
    <w:rsid w:val="0055103C"/>
    <w:rsid w:val="0055104C"/>
    <w:rsid w:val="0055193A"/>
    <w:rsid w:val="00552191"/>
    <w:rsid w:val="005526FC"/>
    <w:rsid w:val="0055332F"/>
    <w:rsid w:val="005535DB"/>
    <w:rsid w:val="005539E6"/>
    <w:rsid w:val="00553D0C"/>
    <w:rsid w:val="00553E35"/>
    <w:rsid w:val="00553EBB"/>
    <w:rsid w:val="00554131"/>
    <w:rsid w:val="00555C8B"/>
    <w:rsid w:val="0055696C"/>
    <w:rsid w:val="00557226"/>
    <w:rsid w:val="0055754C"/>
    <w:rsid w:val="00557790"/>
    <w:rsid w:val="00560079"/>
    <w:rsid w:val="0056059B"/>
    <w:rsid w:val="00560D23"/>
    <w:rsid w:val="0056133E"/>
    <w:rsid w:val="005615CC"/>
    <w:rsid w:val="00561AF8"/>
    <w:rsid w:val="00561B75"/>
    <w:rsid w:val="00561CDD"/>
    <w:rsid w:val="00561F37"/>
    <w:rsid w:val="005624EA"/>
    <w:rsid w:val="00563370"/>
    <w:rsid w:val="00564B64"/>
    <w:rsid w:val="0056618E"/>
    <w:rsid w:val="0056684B"/>
    <w:rsid w:val="005673E2"/>
    <w:rsid w:val="005676A0"/>
    <w:rsid w:val="00570D6D"/>
    <w:rsid w:val="00570F5C"/>
    <w:rsid w:val="005718EC"/>
    <w:rsid w:val="00571DBA"/>
    <w:rsid w:val="00572506"/>
    <w:rsid w:val="00573B20"/>
    <w:rsid w:val="00573F94"/>
    <w:rsid w:val="0057403C"/>
    <w:rsid w:val="0057410D"/>
    <w:rsid w:val="00574484"/>
    <w:rsid w:val="00574EE2"/>
    <w:rsid w:val="00575873"/>
    <w:rsid w:val="005760FE"/>
    <w:rsid w:val="00576982"/>
    <w:rsid w:val="00576CA0"/>
    <w:rsid w:val="00577693"/>
    <w:rsid w:val="00581459"/>
    <w:rsid w:val="00581D25"/>
    <w:rsid w:val="0058288F"/>
    <w:rsid w:val="00582D0E"/>
    <w:rsid w:val="00583D0D"/>
    <w:rsid w:val="005847CB"/>
    <w:rsid w:val="00585E12"/>
    <w:rsid w:val="005861C7"/>
    <w:rsid w:val="005864A7"/>
    <w:rsid w:val="005910CA"/>
    <w:rsid w:val="00593680"/>
    <w:rsid w:val="00593DF2"/>
    <w:rsid w:val="00593EB2"/>
    <w:rsid w:val="00595B94"/>
    <w:rsid w:val="005960D2"/>
    <w:rsid w:val="00596162"/>
    <w:rsid w:val="005967AD"/>
    <w:rsid w:val="005969F4"/>
    <w:rsid w:val="00596B8A"/>
    <w:rsid w:val="00597305"/>
    <w:rsid w:val="0059767E"/>
    <w:rsid w:val="00597FDD"/>
    <w:rsid w:val="005A02E3"/>
    <w:rsid w:val="005A0C99"/>
    <w:rsid w:val="005A1079"/>
    <w:rsid w:val="005A17DD"/>
    <w:rsid w:val="005A2993"/>
    <w:rsid w:val="005A30E9"/>
    <w:rsid w:val="005A3108"/>
    <w:rsid w:val="005A406A"/>
    <w:rsid w:val="005A48E9"/>
    <w:rsid w:val="005A4D1F"/>
    <w:rsid w:val="005A4F2A"/>
    <w:rsid w:val="005A504F"/>
    <w:rsid w:val="005A6383"/>
    <w:rsid w:val="005A63F5"/>
    <w:rsid w:val="005A6F87"/>
    <w:rsid w:val="005A755D"/>
    <w:rsid w:val="005A7854"/>
    <w:rsid w:val="005A7C0D"/>
    <w:rsid w:val="005A7FA1"/>
    <w:rsid w:val="005B1D31"/>
    <w:rsid w:val="005B1F7F"/>
    <w:rsid w:val="005B1F90"/>
    <w:rsid w:val="005B3078"/>
    <w:rsid w:val="005B3145"/>
    <w:rsid w:val="005B350E"/>
    <w:rsid w:val="005B3763"/>
    <w:rsid w:val="005B38DF"/>
    <w:rsid w:val="005B3C0E"/>
    <w:rsid w:val="005B4112"/>
    <w:rsid w:val="005B4878"/>
    <w:rsid w:val="005B5A0C"/>
    <w:rsid w:val="005B7879"/>
    <w:rsid w:val="005B7995"/>
    <w:rsid w:val="005C022D"/>
    <w:rsid w:val="005C02D7"/>
    <w:rsid w:val="005C0510"/>
    <w:rsid w:val="005C0C83"/>
    <w:rsid w:val="005C161F"/>
    <w:rsid w:val="005C1919"/>
    <w:rsid w:val="005C2265"/>
    <w:rsid w:val="005C2A44"/>
    <w:rsid w:val="005C2E24"/>
    <w:rsid w:val="005C3EB7"/>
    <w:rsid w:val="005C470A"/>
    <w:rsid w:val="005C4843"/>
    <w:rsid w:val="005C5356"/>
    <w:rsid w:val="005C767D"/>
    <w:rsid w:val="005D1C93"/>
    <w:rsid w:val="005D3948"/>
    <w:rsid w:val="005D4EA3"/>
    <w:rsid w:val="005D5B30"/>
    <w:rsid w:val="005D5DDF"/>
    <w:rsid w:val="005E1148"/>
    <w:rsid w:val="005E2299"/>
    <w:rsid w:val="005E2AD8"/>
    <w:rsid w:val="005E2BA7"/>
    <w:rsid w:val="005E2C7C"/>
    <w:rsid w:val="005E2FBE"/>
    <w:rsid w:val="005E2FC3"/>
    <w:rsid w:val="005E3A47"/>
    <w:rsid w:val="005E3D26"/>
    <w:rsid w:val="005E44CA"/>
    <w:rsid w:val="005E45F9"/>
    <w:rsid w:val="005E6426"/>
    <w:rsid w:val="005E6635"/>
    <w:rsid w:val="005F0E6F"/>
    <w:rsid w:val="005F19D0"/>
    <w:rsid w:val="005F1A5D"/>
    <w:rsid w:val="005F32EF"/>
    <w:rsid w:val="005F3303"/>
    <w:rsid w:val="005F3A54"/>
    <w:rsid w:val="005F3A71"/>
    <w:rsid w:val="005F4466"/>
    <w:rsid w:val="005F4D03"/>
    <w:rsid w:val="005F4D5F"/>
    <w:rsid w:val="005F5492"/>
    <w:rsid w:val="005F5904"/>
    <w:rsid w:val="005F6257"/>
    <w:rsid w:val="005F6374"/>
    <w:rsid w:val="005F6471"/>
    <w:rsid w:val="005F6966"/>
    <w:rsid w:val="005F6E36"/>
    <w:rsid w:val="005F765A"/>
    <w:rsid w:val="00600972"/>
    <w:rsid w:val="00601783"/>
    <w:rsid w:val="00601F6E"/>
    <w:rsid w:val="00602012"/>
    <w:rsid w:val="006022C4"/>
    <w:rsid w:val="00602B03"/>
    <w:rsid w:val="00602D95"/>
    <w:rsid w:val="00604BC2"/>
    <w:rsid w:val="00605235"/>
    <w:rsid w:val="006054B9"/>
    <w:rsid w:val="00605C03"/>
    <w:rsid w:val="0060666F"/>
    <w:rsid w:val="00607FCC"/>
    <w:rsid w:val="00610531"/>
    <w:rsid w:val="00610745"/>
    <w:rsid w:val="0061080D"/>
    <w:rsid w:val="006136AC"/>
    <w:rsid w:val="00613A84"/>
    <w:rsid w:val="00613DBC"/>
    <w:rsid w:val="0061674E"/>
    <w:rsid w:val="006176D0"/>
    <w:rsid w:val="006178B3"/>
    <w:rsid w:val="00620030"/>
    <w:rsid w:val="00620E43"/>
    <w:rsid w:val="00621959"/>
    <w:rsid w:val="00621A2D"/>
    <w:rsid w:val="0062258B"/>
    <w:rsid w:val="00622D07"/>
    <w:rsid w:val="006241A0"/>
    <w:rsid w:val="006252EB"/>
    <w:rsid w:val="006254B8"/>
    <w:rsid w:val="0062709F"/>
    <w:rsid w:val="006270B6"/>
    <w:rsid w:val="0063007D"/>
    <w:rsid w:val="00630911"/>
    <w:rsid w:val="00630D82"/>
    <w:rsid w:val="00632166"/>
    <w:rsid w:val="0063279D"/>
    <w:rsid w:val="00634314"/>
    <w:rsid w:val="006346AA"/>
    <w:rsid w:val="0063476A"/>
    <w:rsid w:val="00636619"/>
    <w:rsid w:val="00636AA2"/>
    <w:rsid w:val="00636EB8"/>
    <w:rsid w:val="00637568"/>
    <w:rsid w:val="00637DF1"/>
    <w:rsid w:val="00640B84"/>
    <w:rsid w:val="00640BB9"/>
    <w:rsid w:val="00641160"/>
    <w:rsid w:val="0064116C"/>
    <w:rsid w:val="0064233F"/>
    <w:rsid w:val="006423E8"/>
    <w:rsid w:val="006436D8"/>
    <w:rsid w:val="00643A9C"/>
    <w:rsid w:val="00644044"/>
    <w:rsid w:val="006442A8"/>
    <w:rsid w:val="00644960"/>
    <w:rsid w:val="0064566C"/>
    <w:rsid w:val="00645DF2"/>
    <w:rsid w:val="00645E16"/>
    <w:rsid w:val="006472AC"/>
    <w:rsid w:val="00647A18"/>
    <w:rsid w:val="00647BA5"/>
    <w:rsid w:val="00650067"/>
    <w:rsid w:val="006511DB"/>
    <w:rsid w:val="006522DE"/>
    <w:rsid w:val="00652899"/>
    <w:rsid w:val="00652DA2"/>
    <w:rsid w:val="00653462"/>
    <w:rsid w:val="00653521"/>
    <w:rsid w:val="0065489E"/>
    <w:rsid w:val="00654B20"/>
    <w:rsid w:val="00656313"/>
    <w:rsid w:val="006563BD"/>
    <w:rsid w:val="00657099"/>
    <w:rsid w:val="00660569"/>
    <w:rsid w:val="00661793"/>
    <w:rsid w:val="00661BFE"/>
    <w:rsid w:val="006625FD"/>
    <w:rsid w:val="00662C58"/>
    <w:rsid w:val="00663345"/>
    <w:rsid w:val="00664077"/>
    <w:rsid w:val="006640D9"/>
    <w:rsid w:val="006649DE"/>
    <w:rsid w:val="00665130"/>
    <w:rsid w:val="0066564F"/>
    <w:rsid w:val="0066602A"/>
    <w:rsid w:val="006660E7"/>
    <w:rsid w:val="00666A35"/>
    <w:rsid w:val="00666B8B"/>
    <w:rsid w:val="006672C8"/>
    <w:rsid w:val="00667357"/>
    <w:rsid w:val="006676E7"/>
    <w:rsid w:val="00670E66"/>
    <w:rsid w:val="00670E82"/>
    <w:rsid w:val="006725FB"/>
    <w:rsid w:val="006733D2"/>
    <w:rsid w:val="00673CE7"/>
    <w:rsid w:val="00674967"/>
    <w:rsid w:val="0067549C"/>
    <w:rsid w:val="00676AD9"/>
    <w:rsid w:val="00677780"/>
    <w:rsid w:val="00680433"/>
    <w:rsid w:val="0068063C"/>
    <w:rsid w:val="006816E0"/>
    <w:rsid w:val="006834FD"/>
    <w:rsid w:val="00683B38"/>
    <w:rsid w:val="0068462A"/>
    <w:rsid w:val="0068500E"/>
    <w:rsid w:val="00685466"/>
    <w:rsid w:val="00685E01"/>
    <w:rsid w:val="006869C8"/>
    <w:rsid w:val="00686C73"/>
    <w:rsid w:val="006874DE"/>
    <w:rsid w:val="00687521"/>
    <w:rsid w:val="00687955"/>
    <w:rsid w:val="00691273"/>
    <w:rsid w:val="00691E59"/>
    <w:rsid w:val="0069236B"/>
    <w:rsid w:val="00692CAC"/>
    <w:rsid w:val="0069393E"/>
    <w:rsid w:val="0069503A"/>
    <w:rsid w:val="00696877"/>
    <w:rsid w:val="006968AA"/>
    <w:rsid w:val="0069796D"/>
    <w:rsid w:val="00697ABE"/>
    <w:rsid w:val="006A076D"/>
    <w:rsid w:val="006A1109"/>
    <w:rsid w:val="006A1CD1"/>
    <w:rsid w:val="006A1D14"/>
    <w:rsid w:val="006A2B04"/>
    <w:rsid w:val="006A328C"/>
    <w:rsid w:val="006A4000"/>
    <w:rsid w:val="006A4C72"/>
    <w:rsid w:val="006A5EEE"/>
    <w:rsid w:val="006A69EE"/>
    <w:rsid w:val="006A6B52"/>
    <w:rsid w:val="006B103C"/>
    <w:rsid w:val="006B11D9"/>
    <w:rsid w:val="006B2331"/>
    <w:rsid w:val="006B2BB1"/>
    <w:rsid w:val="006B330E"/>
    <w:rsid w:val="006B35EA"/>
    <w:rsid w:val="006B4282"/>
    <w:rsid w:val="006B510C"/>
    <w:rsid w:val="006B582E"/>
    <w:rsid w:val="006B7239"/>
    <w:rsid w:val="006C0385"/>
    <w:rsid w:val="006C049F"/>
    <w:rsid w:val="006C1C6F"/>
    <w:rsid w:val="006C1D48"/>
    <w:rsid w:val="006C1EFF"/>
    <w:rsid w:val="006C2F5F"/>
    <w:rsid w:val="006C3249"/>
    <w:rsid w:val="006C3406"/>
    <w:rsid w:val="006C3E85"/>
    <w:rsid w:val="006C3F2F"/>
    <w:rsid w:val="006C3F5A"/>
    <w:rsid w:val="006C4D0F"/>
    <w:rsid w:val="006C58DD"/>
    <w:rsid w:val="006C618F"/>
    <w:rsid w:val="006C76A5"/>
    <w:rsid w:val="006C7818"/>
    <w:rsid w:val="006C7D41"/>
    <w:rsid w:val="006D0F38"/>
    <w:rsid w:val="006D1968"/>
    <w:rsid w:val="006D2015"/>
    <w:rsid w:val="006D483A"/>
    <w:rsid w:val="006D4D86"/>
    <w:rsid w:val="006D535B"/>
    <w:rsid w:val="006D53B0"/>
    <w:rsid w:val="006D55AF"/>
    <w:rsid w:val="006D5AAD"/>
    <w:rsid w:val="006D5C27"/>
    <w:rsid w:val="006D5DE5"/>
    <w:rsid w:val="006D5E9C"/>
    <w:rsid w:val="006D62AE"/>
    <w:rsid w:val="006D6425"/>
    <w:rsid w:val="006D6552"/>
    <w:rsid w:val="006D6ABF"/>
    <w:rsid w:val="006D761D"/>
    <w:rsid w:val="006E11E3"/>
    <w:rsid w:val="006E2D37"/>
    <w:rsid w:val="006E3630"/>
    <w:rsid w:val="006E3E86"/>
    <w:rsid w:val="006E51C3"/>
    <w:rsid w:val="006E5604"/>
    <w:rsid w:val="006E5D29"/>
    <w:rsid w:val="006E6628"/>
    <w:rsid w:val="006E6EC7"/>
    <w:rsid w:val="006E705F"/>
    <w:rsid w:val="006F0F2E"/>
    <w:rsid w:val="006F13EF"/>
    <w:rsid w:val="006F1CE3"/>
    <w:rsid w:val="006F208C"/>
    <w:rsid w:val="006F22A0"/>
    <w:rsid w:val="006F38ED"/>
    <w:rsid w:val="006F3DEF"/>
    <w:rsid w:val="006F4FA8"/>
    <w:rsid w:val="006F570C"/>
    <w:rsid w:val="006F6932"/>
    <w:rsid w:val="006F76B1"/>
    <w:rsid w:val="006F77C9"/>
    <w:rsid w:val="006F7F9A"/>
    <w:rsid w:val="00701450"/>
    <w:rsid w:val="007021D2"/>
    <w:rsid w:val="00702839"/>
    <w:rsid w:val="007040B5"/>
    <w:rsid w:val="00704316"/>
    <w:rsid w:val="0070452A"/>
    <w:rsid w:val="007045FE"/>
    <w:rsid w:val="007054A3"/>
    <w:rsid w:val="00705514"/>
    <w:rsid w:val="00705A65"/>
    <w:rsid w:val="00705C2A"/>
    <w:rsid w:val="00706448"/>
    <w:rsid w:val="00710413"/>
    <w:rsid w:val="0071163D"/>
    <w:rsid w:val="00713826"/>
    <w:rsid w:val="00714587"/>
    <w:rsid w:val="00714ED8"/>
    <w:rsid w:val="00715582"/>
    <w:rsid w:val="007155C1"/>
    <w:rsid w:val="0071607C"/>
    <w:rsid w:val="007169F8"/>
    <w:rsid w:val="00716C58"/>
    <w:rsid w:val="00717E7F"/>
    <w:rsid w:val="00720439"/>
    <w:rsid w:val="00720517"/>
    <w:rsid w:val="00721676"/>
    <w:rsid w:val="00721ECB"/>
    <w:rsid w:val="007223DD"/>
    <w:rsid w:val="007223E8"/>
    <w:rsid w:val="00722442"/>
    <w:rsid w:val="00722629"/>
    <w:rsid w:val="00722859"/>
    <w:rsid w:val="00724116"/>
    <w:rsid w:val="00726487"/>
    <w:rsid w:val="0072689D"/>
    <w:rsid w:val="00726F6B"/>
    <w:rsid w:val="0073125D"/>
    <w:rsid w:val="007318D7"/>
    <w:rsid w:val="0073234A"/>
    <w:rsid w:val="00732449"/>
    <w:rsid w:val="00732891"/>
    <w:rsid w:val="0073338D"/>
    <w:rsid w:val="007335BD"/>
    <w:rsid w:val="00733B94"/>
    <w:rsid w:val="00733DF2"/>
    <w:rsid w:val="00733EB6"/>
    <w:rsid w:val="0073447D"/>
    <w:rsid w:val="00734DEE"/>
    <w:rsid w:val="00736B91"/>
    <w:rsid w:val="00736CE5"/>
    <w:rsid w:val="00737000"/>
    <w:rsid w:val="007371FE"/>
    <w:rsid w:val="00737570"/>
    <w:rsid w:val="00737701"/>
    <w:rsid w:val="00737870"/>
    <w:rsid w:val="00737CDF"/>
    <w:rsid w:val="00741598"/>
    <w:rsid w:val="00741B5B"/>
    <w:rsid w:val="00743CD6"/>
    <w:rsid w:val="0074457B"/>
    <w:rsid w:val="007448C4"/>
    <w:rsid w:val="00750500"/>
    <w:rsid w:val="007505B7"/>
    <w:rsid w:val="007516A8"/>
    <w:rsid w:val="00751A2B"/>
    <w:rsid w:val="00752C93"/>
    <w:rsid w:val="00752EE4"/>
    <w:rsid w:val="00753018"/>
    <w:rsid w:val="00753F01"/>
    <w:rsid w:val="007541E3"/>
    <w:rsid w:val="0075421D"/>
    <w:rsid w:val="00754492"/>
    <w:rsid w:val="0075595A"/>
    <w:rsid w:val="00755A8D"/>
    <w:rsid w:val="0075636E"/>
    <w:rsid w:val="00756F19"/>
    <w:rsid w:val="00756F8E"/>
    <w:rsid w:val="007577A6"/>
    <w:rsid w:val="0076061F"/>
    <w:rsid w:val="00760788"/>
    <w:rsid w:val="00760954"/>
    <w:rsid w:val="007612C7"/>
    <w:rsid w:val="00761C48"/>
    <w:rsid w:val="0076267B"/>
    <w:rsid w:val="00762C0E"/>
    <w:rsid w:val="00763428"/>
    <w:rsid w:val="00763956"/>
    <w:rsid w:val="00763959"/>
    <w:rsid w:val="0076539B"/>
    <w:rsid w:val="007663B1"/>
    <w:rsid w:val="00766DC4"/>
    <w:rsid w:val="00770220"/>
    <w:rsid w:val="00770ED3"/>
    <w:rsid w:val="00771CED"/>
    <w:rsid w:val="00772132"/>
    <w:rsid w:val="00772992"/>
    <w:rsid w:val="0077310B"/>
    <w:rsid w:val="0077395B"/>
    <w:rsid w:val="00774BA3"/>
    <w:rsid w:val="00774D20"/>
    <w:rsid w:val="00774EB0"/>
    <w:rsid w:val="00775039"/>
    <w:rsid w:val="007759DB"/>
    <w:rsid w:val="0077622E"/>
    <w:rsid w:val="00780015"/>
    <w:rsid w:val="00780831"/>
    <w:rsid w:val="00780B3C"/>
    <w:rsid w:val="00780FDD"/>
    <w:rsid w:val="007822A1"/>
    <w:rsid w:val="00782896"/>
    <w:rsid w:val="00782A63"/>
    <w:rsid w:val="007831F3"/>
    <w:rsid w:val="007834C8"/>
    <w:rsid w:val="00784653"/>
    <w:rsid w:val="0078567B"/>
    <w:rsid w:val="007856B6"/>
    <w:rsid w:val="007856FF"/>
    <w:rsid w:val="007860CD"/>
    <w:rsid w:val="00786572"/>
    <w:rsid w:val="00787300"/>
    <w:rsid w:val="007873CC"/>
    <w:rsid w:val="00790B6D"/>
    <w:rsid w:val="00790D47"/>
    <w:rsid w:val="00790E36"/>
    <w:rsid w:val="00791AD4"/>
    <w:rsid w:val="0079283C"/>
    <w:rsid w:val="00792FAE"/>
    <w:rsid w:val="00793DBF"/>
    <w:rsid w:val="00794D93"/>
    <w:rsid w:val="00794DD0"/>
    <w:rsid w:val="00795836"/>
    <w:rsid w:val="00795A0C"/>
    <w:rsid w:val="00795F5A"/>
    <w:rsid w:val="007963B1"/>
    <w:rsid w:val="00797294"/>
    <w:rsid w:val="00797AF1"/>
    <w:rsid w:val="00797C69"/>
    <w:rsid w:val="007A1A94"/>
    <w:rsid w:val="007A2CE7"/>
    <w:rsid w:val="007A2FBF"/>
    <w:rsid w:val="007A4616"/>
    <w:rsid w:val="007A46B8"/>
    <w:rsid w:val="007A5157"/>
    <w:rsid w:val="007A59E7"/>
    <w:rsid w:val="007A5C01"/>
    <w:rsid w:val="007A6511"/>
    <w:rsid w:val="007B0BA1"/>
    <w:rsid w:val="007B1D5F"/>
    <w:rsid w:val="007B20F5"/>
    <w:rsid w:val="007B22FF"/>
    <w:rsid w:val="007B26F8"/>
    <w:rsid w:val="007B2A2B"/>
    <w:rsid w:val="007B330E"/>
    <w:rsid w:val="007B4075"/>
    <w:rsid w:val="007B46A3"/>
    <w:rsid w:val="007B4712"/>
    <w:rsid w:val="007B5F60"/>
    <w:rsid w:val="007B6265"/>
    <w:rsid w:val="007B663F"/>
    <w:rsid w:val="007B797E"/>
    <w:rsid w:val="007C00E1"/>
    <w:rsid w:val="007C0A27"/>
    <w:rsid w:val="007C0C84"/>
    <w:rsid w:val="007C0FD2"/>
    <w:rsid w:val="007C1354"/>
    <w:rsid w:val="007C23FD"/>
    <w:rsid w:val="007C366E"/>
    <w:rsid w:val="007C468D"/>
    <w:rsid w:val="007C49A1"/>
    <w:rsid w:val="007C57E3"/>
    <w:rsid w:val="007C6052"/>
    <w:rsid w:val="007C6724"/>
    <w:rsid w:val="007D3214"/>
    <w:rsid w:val="007D361E"/>
    <w:rsid w:val="007D37BB"/>
    <w:rsid w:val="007D4200"/>
    <w:rsid w:val="007D59E2"/>
    <w:rsid w:val="007D5AD2"/>
    <w:rsid w:val="007D712C"/>
    <w:rsid w:val="007D77CA"/>
    <w:rsid w:val="007D7E02"/>
    <w:rsid w:val="007E0E88"/>
    <w:rsid w:val="007E144F"/>
    <w:rsid w:val="007E22AD"/>
    <w:rsid w:val="007E2C9D"/>
    <w:rsid w:val="007E3C1E"/>
    <w:rsid w:val="007E4405"/>
    <w:rsid w:val="007E7188"/>
    <w:rsid w:val="007E754C"/>
    <w:rsid w:val="007F03B4"/>
    <w:rsid w:val="007F15C0"/>
    <w:rsid w:val="007F193E"/>
    <w:rsid w:val="007F22CA"/>
    <w:rsid w:val="007F2531"/>
    <w:rsid w:val="007F2E7D"/>
    <w:rsid w:val="007F33C0"/>
    <w:rsid w:val="007F3A2A"/>
    <w:rsid w:val="007F3F70"/>
    <w:rsid w:val="007F46BD"/>
    <w:rsid w:val="007F52D2"/>
    <w:rsid w:val="007F5A0F"/>
    <w:rsid w:val="007F6192"/>
    <w:rsid w:val="007F639F"/>
    <w:rsid w:val="008006A1"/>
    <w:rsid w:val="00801C85"/>
    <w:rsid w:val="00801FE3"/>
    <w:rsid w:val="0080234F"/>
    <w:rsid w:val="00802548"/>
    <w:rsid w:val="00802DB0"/>
    <w:rsid w:val="00803B92"/>
    <w:rsid w:val="00804680"/>
    <w:rsid w:val="008055B3"/>
    <w:rsid w:val="00805CC6"/>
    <w:rsid w:val="0080601E"/>
    <w:rsid w:val="00811948"/>
    <w:rsid w:val="00812405"/>
    <w:rsid w:val="00812462"/>
    <w:rsid w:val="00812FF7"/>
    <w:rsid w:val="00813887"/>
    <w:rsid w:val="0081587B"/>
    <w:rsid w:val="00815962"/>
    <w:rsid w:val="00816CA8"/>
    <w:rsid w:val="00816F21"/>
    <w:rsid w:val="008176F1"/>
    <w:rsid w:val="0082043E"/>
    <w:rsid w:val="00820707"/>
    <w:rsid w:val="00820D9C"/>
    <w:rsid w:val="00821126"/>
    <w:rsid w:val="0082159E"/>
    <w:rsid w:val="00822675"/>
    <w:rsid w:val="00822760"/>
    <w:rsid w:val="00823E1A"/>
    <w:rsid w:val="00824547"/>
    <w:rsid w:val="0082498D"/>
    <w:rsid w:val="00824E32"/>
    <w:rsid w:val="00827867"/>
    <w:rsid w:val="00830ECD"/>
    <w:rsid w:val="00831167"/>
    <w:rsid w:val="00831907"/>
    <w:rsid w:val="008321C3"/>
    <w:rsid w:val="00832839"/>
    <w:rsid w:val="00834063"/>
    <w:rsid w:val="00834AC2"/>
    <w:rsid w:val="0083583F"/>
    <w:rsid w:val="00836B7D"/>
    <w:rsid w:val="0083762B"/>
    <w:rsid w:val="00840145"/>
    <w:rsid w:val="00840D5F"/>
    <w:rsid w:val="00841D55"/>
    <w:rsid w:val="00842221"/>
    <w:rsid w:val="008430CE"/>
    <w:rsid w:val="008431B3"/>
    <w:rsid w:val="008434B9"/>
    <w:rsid w:val="0084521C"/>
    <w:rsid w:val="00845512"/>
    <w:rsid w:val="00846421"/>
    <w:rsid w:val="008467BC"/>
    <w:rsid w:val="00846AFF"/>
    <w:rsid w:val="00846CC6"/>
    <w:rsid w:val="00847643"/>
    <w:rsid w:val="008501F3"/>
    <w:rsid w:val="008504AD"/>
    <w:rsid w:val="00850B50"/>
    <w:rsid w:val="00851F62"/>
    <w:rsid w:val="008524A7"/>
    <w:rsid w:val="008524CD"/>
    <w:rsid w:val="008529D1"/>
    <w:rsid w:val="0085371C"/>
    <w:rsid w:val="00853DA0"/>
    <w:rsid w:val="00854AA2"/>
    <w:rsid w:val="008550ED"/>
    <w:rsid w:val="0085583B"/>
    <w:rsid w:val="00855A7B"/>
    <w:rsid w:val="00856F2B"/>
    <w:rsid w:val="00857349"/>
    <w:rsid w:val="00860874"/>
    <w:rsid w:val="0086131D"/>
    <w:rsid w:val="0086176F"/>
    <w:rsid w:val="008626A7"/>
    <w:rsid w:val="00862E86"/>
    <w:rsid w:val="00863CA7"/>
    <w:rsid w:val="00866ABD"/>
    <w:rsid w:val="008677A6"/>
    <w:rsid w:val="008677B3"/>
    <w:rsid w:val="00867D2E"/>
    <w:rsid w:val="008702B1"/>
    <w:rsid w:val="00872EC7"/>
    <w:rsid w:val="0087328F"/>
    <w:rsid w:val="008745A1"/>
    <w:rsid w:val="008745F0"/>
    <w:rsid w:val="00875149"/>
    <w:rsid w:val="0087557F"/>
    <w:rsid w:val="00875868"/>
    <w:rsid w:val="00875B56"/>
    <w:rsid w:val="00876BAF"/>
    <w:rsid w:val="00876C37"/>
    <w:rsid w:val="00877152"/>
    <w:rsid w:val="008805B3"/>
    <w:rsid w:val="00881263"/>
    <w:rsid w:val="0088263D"/>
    <w:rsid w:val="00883406"/>
    <w:rsid w:val="00883E44"/>
    <w:rsid w:val="00884F3E"/>
    <w:rsid w:val="008854DD"/>
    <w:rsid w:val="00885F86"/>
    <w:rsid w:val="0088660B"/>
    <w:rsid w:val="00886721"/>
    <w:rsid w:val="008874BE"/>
    <w:rsid w:val="00887877"/>
    <w:rsid w:val="00890184"/>
    <w:rsid w:val="00890520"/>
    <w:rsid w:val="008907A6"/>
    <w:rsid w:val="00890834"/>
    <w:rsid w:val="00890FDC"/>
    <w:rsid w:val="00893A23"/>
    <w:rsid w:val="00894141"/>
    <w:rsid w:val="008945C2"/>
    <w:rsid w:val="008951C8"/>
    <w:rsid w:val="0089576D"/>
    <w:rsid w:val="008979B4"/>
    <w:rsid w:val="00897AE4"/>
    <w:rsid w:val="008A04ED"/>
    <w:rsid w:val="008A056A"/>
    <w:rsid w:val="008A2595"/>
    <w:rsid w:val="008A2759"/>
    <w:rsid w:val="008A2C0D"/>
    <w:rsid w:val="008A4C0E"/>
    <w:rsid w:val="008A5079"/>
    <w:rsid w:val="008A655D"/>
    <w:rsid w:val="008A6608"/>
    <w:rsid w:val="008A685C"/>
    <w:rsid w:val="008A6FF7"/>
    <w:rsid w:val="008A7750"/>
    <w:rsid w:val="008A7833"/>
    <w:rsid w:val="008B12D9"/>
    <w:rsid w:val="008B1497"/>
    <w:rsid w:val="008B17CB"/>
    <w:rsid w:val="008B2053"/>
    <w:rsid w:val="008B3833"/>
    <w:rsid w:val="008B3B64"/>
    <w:rsid w:val="008B4106"/>
    <w:rsid w:val="008B425A"/>
    <w:rsid w:val="008B555B"/>
    <w:rsid w:val="008B5A5F"/>
    <w:rsid w:val="008B6235"/>
    <w:rsid w:val="008B6492"/>
    <w:rsid w:val="008B655D"/>
    <w:rsid w:val="008C05F5"/>
    <w:rsid w:val="008C15DA"/>
    <w:rsid w:val="008C34E8"/>
    <w:rsid w:val="008C3BFC"/>
    <w:rsid w:val="008C41FC"/>
    <w:rsid w:val="008C4DCB"/>
    <w:rsid w:val="008C5346"/>
    <w:rsid w:val="008C55C4"/>
    <w:rsid w:val="008C6037"/>
    <w:rsid w:val="008C6297"/>
    <w:rsid w:val="008C7BC2"/>
    <w:rsid w:val="008D08FB"/>
    <w:rsid w:val="008D095B"/>
    <w:rsid w:val="008D0D27"/>
    <w:rsid w:val="008D15A9"/>
    <w:rsid w:val="008D1613"/>
    <w:rsid w:val="008D3318"/>
    <w:rsid w:val="008D3448"/>
    <w:rsid w:val="008D3522"/>
    <w:rsid w:val="008D3B45"/>
    <w:rsid w:val="008D460A"/>
    <w:rsid w:val="008D50D5"/>
    <w:rsid w:val="008D5458"/>
    <w:rsid w:val="008D583F"/>
    <w:rsid w:val="008D77C0"/>
    <w:rsid w:val="008D7B91"/>
    <w:rsid w:val="008E00FA"/>
    <w:rsid w:val="008E0B03"/>
    <w:rsid w:val="008E2243"/>
    <w:rsid w:val="008E2CEA"/>
    <w:rsid w:val="008E34B5"/>
    <w:rsid w:val="008E42A9"/>
    <w:rsid w:val="008E452E"/>
    <w:rsid w:val="008E46A9"/>
    <w:rsid w:val="008E4E36"/>
    <w:rsid w:val="008E515B"/>
    <w:rsid w:val="008E5B7D"/>
    <w:rsid w:val="008E5BDF"/>
    <w:rsid w:val="008E5C4B"/>
    <w:rsid w:val="008E5D9F"/>
    <w:rsid w:val="008E78B6"/>
    <w:rsid w:val="008F02EF"/>
    <w:rsid w:val="008F0E0A"/>
    <w:rsid w:val="008F1092"/>
    <w:rsid w:val="008F145E"/>
    <w:rsid w:val="008F1562"/>
    <w:rsid w:val="008F2D5C"/>
    <w:rsid w:val="008F30FA"/>
    <w:rsid w:val="008F3957"/>
    <w:rsid w:val="008F4310"/>
    <w:rsid w:val="008F4563"/>
    <w:rsid w:val="008F48AB"/>
    <w:rsid w:val="008F4C97"/>
    <w:rsid w:val="008F4EFD"/>
    <w:rsid w:val="008F4F74"/>
    <w:rsid w:val="008F58C8"/>
    <w:rsid w:val="008F58DE"/>
    <w:rsid w:val="008F5F2C"/>
    <w:rsid w:val="008F6306"/>
    <w:rsid w:val="008F6311"/>
    <w:rsid w:val="008F687C"/>
    <w:rsid w:val="008F79DC"/>
    <w:rsid w:val="0090184B"/>
    <w:rsid w:val="00904938"/>
    <w:rsid w:val="00904EFB"/>
    <w:rsid w:val="0090775E"/>
    <w:rsid w:val="00911198"/>
    <w:rsid w:val="009118D7"/>
    <w:rsid w:val="009124DE"/>
    <w:rsid w:val="0091589F"/>
    <w:rsid w:val="0091640D"/>
    <w:rsid w:val="00917B58"/>
    <w:rsid w:val="00917B69"/>
    <w:rsid w:val="00917FAD"/>
    <w:rsid w:val="00920019"/>
    <w:rsid w:val="00921CA1"/>
    <w:rsid w:val="00922B2E"/>
    <w:rsid w:val="0092347A"/>
    <w:rsid w:val="00923822"/>
    <w:rsid w:val="00923E54"/>
    <w:rsid w:val="00924E0F"/>
    <w:rsid w:val="00924F68"/>
    <w:rsid w:val="00925A3F"/>
    <w:rsid w:val="009266CB"/>
    <w:rsid w:val="00926CC5"/>
    <w:rsid w:val="00926DA3"/>
    <w:rsid w:val="00926DC8"/>
    <w:rsid w:val="00926FEA"/>
    <w:rsid w:val="00931928"/>
    <w:rsid w:val="00931C33"/>
    <w:rsid w:val="009328AB"/>
    <w:rsid w:val="00933748"/>
    <w:rsid w:val="00933A1E"/>
    <w:rsid w:val="00933ABD"/>
    <w:rsid w:val="0093541F"/>
    <w:rsid w:val="00935EC8"/>
    <w:rsid w:val="00936677"/>
    <w:rsid w:val="00936D6C"/>
    <w:rsid w:val="00936D7E"/>
    <w:rsid w:val="00936E04"/>
    <w:rsid w:val="00937DCF"/>
    <w:rsid w:val="009400C0"/>
    <w:rsid w:val="009407A2"/>
    <w:rsid w:val="009417C7"/>
    <w:rsid w:val="00941BBD"/>
    <w:rsid w:val="00943D12"/>
    <w:rsid w:val="00944222"/>
    <w:rsid w:val="009462A1"/>
    <w:rsid w:val="00947590"/>
    <w:rsid w:val="009505F9"/>
    <w:rsid w:val="00950776"/>
    <w:rsid w:val="00950791"/>
    <w:rsid w:val="00950938"/>
    <w:rsid w:val="009528BB"/>
    <w:rsid w:val="00955D93"/>
    <w:rsid w:val="00956E1B"/>
    <w:rsid w:val="00957C72"/>
    <w:rsid w:val="00962390"/>
    <w:rsid w:val="00963E68"/>
    <w:rsid w:val="00965BD8"/>
    <w:rsid w:val="00966293"/>
    <w:rsid w:val="009662E0"/>
    <w:rsid w:val="00966597"/>
    <w:rsid w:val="009672A3"/>
    <w:rsid w:val="0096741F"/>
    <w:rsid w:val="0096744A"/>
    <w:rsid w:val="00967C88"/>
    <w:rsid w:val="00970573"/>
    <w:rsid w:val="009705CA"/>
    <w:rsid w:val="009707E8"/>
    <w:rsid w:val="00970EDF"/>
    <w:rsid w:val="0097113E"/>
    <w:rsid w:val="0097165E"/>
    <w:rsid w:val="009718BA"/>
    <w:rsid w:val="00971D1C"/>
    <w:rsid w:val="00975E46"/>
    <w:rsid w:val="00976B26"/>
    <w:rsid w:val="009815DF"/>
    <w:rsid w:val="00981E1A"/>
    <w:rsid w:val="009821CD"/>
    <w:rsid w:val="00982963"/>
    <w:rsid w:val="00983107"/>
    <w:rsid w:val="0098320C"/>
    <w:rsid w:val="009842A2"/>
    <w:rsid w:val="00985216"/>
    <w:rsid w:val="00985757"/>
    <w:rsid w:val="0098590D"/>
    <w:rsid w:val="0098694B"/>
    <w:rsid w:val="00986A45"/>
    <w:rsid w:val="009874CB"/>
    <w:rsid w:val="00987696"/>
    <w:rsid w:val="00987E02"/>
    <w:rsid w:val="009900D2"/>
    <w:rsid w:val="00990429"/>
    <w:rsid w:val="00991130"/>
    <w:rsid w:val="00991E30"/>
    <w:rsid w:val="00992D69"/>
    <w:rsid w:val="00992E2F"/>
    <w:rsid w:val="0099342F"/>
    <w:rsid w:val="009937CC"/>
    <w:rsid w:val="00993DDB"/>
    <w:rsid w:val="00994B02"/>
    <w:rsid w:val="009963F8"/>
    <w:rsid w:val="009967D9"/>
    <w:rsid w:val="00996925"/>
    <w:rsid w:val="00997ADB"/>
    <w:rsid w:val="00997CAE"/>
    <w:rsid w:val="00997D3D"/>
    <w:rsid w:val="009A0DA8"/>
    <w:rsid w:val="009A1350"/>
    <w:rsid w:val="009A1A8D"/>
    <w:rsid w:val="009A1DAE"/>
    <w:rsid w:val="009A30E4"/>
    <w:rsid w:val="009A30EB"/>
    <w:rsid w:val="009A3BB9"/>
    <w:rsid w:val="009A3D70"/>
    <w:rsid w:val="009A3EA0"/>
    <w:rsid w:val="009A427C"/>
    <w:rsid w:val="009A45A0"/>
    <w:rsid w:val="009A4E02"/>
    <w:rsid w:val="009A5CBC"/>
    <w:rsid w:val="009A71F6"/>
    <w:rsid w:val="009A7CEE"/>
    <w:rsid w:val="009A7D69"/>
    <w:rsid w:val="009B0DE8"/>
    <w:rsid w:val="009B1C3F"/>
    <w:rsid w:val="009B1E5E"/>
    <w:rsid w:val="009B2331"/>
    <w:rsid w:val="009B2D45"/>
    <w:rsid w:val="009B314B"/>
    <w:rsid w:val="009B4417"/>
    <w:rsid w:val="009B44C9"/>
    <w:rsid w:val="009B497E"/>
    <w:rsid w:val="009B5013"/>
    <w:rsid w:val="009B5662"/>
    <w:rsid w:val="009B5A79"/>
    <w:rsid w:val="009B6071"/>
    <w:rsid w:val="009B63B4"/>
    <w:rsid w:val="009B64F4"/>
    <w:rsid w:val="009B6A50"/>
    <w:rsid w:val="009B6CA6"/>
    <w:rsid w:val="009C2B96"/>
    <w:rsid w:val="009C344F"/>
    <w:rsid w:val="009C4E23"/>
    <w:rsid w:val="009C5702"/>
    <w:rsid w:val="009C5F50"/>
    <w:rsid w:val="009C6416"/>
    <w:rsid w:val="009C654F"/>
    <w:rsid w:val="009C7737"/>
    <w:rsid w:val="009C7E98"/>
    <w:rsid w:val="009D031D"/>
    <w:rsid w:val="009D03B6"/>
    <w:rsid w:val="009D0493"/>
    <w:rsid w:val="009D3B07"/>
    <w:rsid w:val="009D42D2"/>
    <w:rsid w:val="009D6FDB"/>
    <w:rsid w:val="009D78EF"/>
    <w:rsid w:val="009E0D23"/>
    <w:rsid w:val="009E0FE7"/>
    <w:rsid w:val="009E15BB"/>
    <w:rsid w:val="009E1E43"/>
    <w:rsid w:val="009E2206"/>
    <w:rsid w:val="009E2634"/>
    <w:rsid w:val="009E30B3"/>
    <w:rsid w:val="009E362D"/>
    <w:rsid w:val="009E3C8B"/>
    <w:rsid w:val="009E420A"/>
    <w:rsid w:val="009E4946"/>
    <w:rsid w:val="009E5ABB"/>
    <w:rsid w:val="009E5BA4"/>
    <w:rsid w:val="009E5BAD"/>
    <w:rsid w:val="009E628E"/>
    <w:rsid w:val="009E6B6D"/>
    <w:rsid w:val="009E7286"/>
    <w:rsid w:val="009E7573"/>
    <w:rsid w:val="009E7B87"/>
    <w:rsid w:val="009F1051"/>
    <w:rsid w:val="009F1959"/>
    <w:rsid w:val="009F215D"/>
    <w:rsid w:val="009F270D"/>
    <w:rsid w:val="009F3314"/>
    <w:rsid w:val="009F47FB"/>
    <w:rsid w:val="009F5993"/>
    <w:rsid w:val="009F5E0F"/>
    <w:rsid w:val="009F6709"/>
    <w:rsid w:val="009F7935"/>
    <w:rsid w:val="00A00326"/>
    <w:rsid w:val="00A01AF7"/>
    <w:rsid w:val="00A0238A"/>
    <w:rsid w:val="00A024EA"/>
    <w:rsid w:val="00A02FEE"/>
    <w:rsid w:val="00A036E2"/>
    <w:rsid w:val="00A041D4"/>
    <w:rsid w:val="00A0640C"/>
    <w:rsid w:val="00A06528"/>
    <w:rsid w:val="00A06BC5"/>
    <w:rsid w:val="00A075AB"/>
    <w:rsid w:val="00A079CD"/>
    <w:rsid w:val="00A07A2F"/>
    <w:rsid w:val="00A10797"/>
    <w:rsid w:val="00A13094"/>
    <w:rsid w:val="00A1475E"/>
    <w:rsid w:val="00A152FD"/>
    <w:rsid w:val="00A15E53"/>
    <w:rsid w:val="00A163F5"/>
    <w:rsid w:val="00A17684"/>
    <w:rsid w:val="00A17BC3"/>
    <w:rsid w:val="00A201BE"/>
    <w:rsid w:val="00A20A44"/>
    <w:rsid w:val="00A20F05"/>
    <w:rsid w:val="00A224D7"/>
    <w:rsid w:val="00A22546"/>
    <w:rsid w:val="00A239EC"/>
    <w:rsid w:val="00A243EC"/>
    <w:rsid w:val="00A24B79"/>
    <w:rsid w:val="00A24B82"/>
    <w:rsid w:val="00A253F9"/>
    <w:rsid w:val="00A27B3E"/>
    <w:rsid w:val="00A3074C"/>
    <w:rsid w:val="00A31D5C"/>
    <w:rsid w:val="00A34393"/>
    <w:rsid w:val="00A3536C"/>
    <w:rsid w:val="00A36D76"/>
    <w:rsid w:val="00A422DD"/>
    <w:rsid w:val="00A463AD"/>
    <w:rsid w:val="00A46812"/>
    <w:rsid w:val="00A47028"/>
    <w:rsid w:val="00A4757D"/>
    <w:rsid w:val="00A478FA"/>
    <w:rsid w:val="00A52C90"/>
    <w:rsid w:val="00A53100"/>
    <w:rsid w:val="00A5373F"/>
    <w:rsid w:val="00A53822"/>
    <w:rsid w:val="00A53DD2"/>
    <w:rsid w:val="00A53E94"/>
    <w:rsid w:val="00A55AC4"/>
    <w:rsid w:val="00A5626B"/>
    <w:rsid w:val="00A56BA5"/>
    <w:rsid w:val="00A6029E"/>
    <w:rsid w:val="00A62B99"/>
    <w:rsid w:val="00A642B4"/>
    <w:rsid w:val="00A644B6"/>
    <w:rsid w:val="00A65126"/>
    <w:rsid w:val="00A655DB"/>
    <w:rsid w:val="00A65B69"/>
    <w:rsid w:val="00A70608"/>
    <w:rsid w:val="00A71392"/>
    <w:rsid w:val="00A724B2"/>
    <w:rsid w:val="00A73B59"/>
    <w:rsid w:val="00A74316"/>
    <w:rsid w:val="00A743A6"/>
    <w:rsid w:val="00A747A7"/>
    <w:rsid w:val="00A75565"/>
    <w:rsid w:val="00A7590D"/>
    <w:rsid w:val="00A75BEF"/>
    <w:rsid w:val="00A76E2B"/>
    <w:rsid w:val="00A77C05"/>
    <w:rsid w:val="00A77F1A"/>
    <w:rsid w:val="00A801ED"/>
    <w:rsid w:val="00A80D6E"/>
    <w:rsid w:val="00A81799"/>
    <w:rsid w:val="00A817E9"/>
    <w:rsid w:val="00A81EB5"/>
    <w:rsid w:val="00A821D4"/>
    <w:rsid w:val="00A82E83"/>
    <w:rsid w:val="00A84259"/>
    <w:rsid w:val="00A843D3"/>
    <w:rsid w:val="00A85848"/>
    <w:rsid w:val="00A866C2"/>
    <w:rsid w:val="00A86A36"/>
    <w:rsid w:val="00A8737B"/>
    <w:rsid w:val="00A873BB"/>
    <w:rsid w:val="00A87B3A"/>
    <w:rsid w:val="00A906B0"/>
    <w:rsid w:val="00A91291"/>
    <w:rsid w:val="00A9193A"/>
    <w:rsid w:val="00A9197A"/>
    <w:rsid w:val="00A93B31"/>
    <w:rsid w:val="00A93B95"/>
    <w:rsid w:val="00A93E3C"/>
    <w:rsid w:val="00A94191"/>
    <w:rsid w:val="00A943EC"/>
    <w:rsid w:val="00A9448A"/>
    <w:rsid w:val="00A9460E"/>
    <w:rsid w:val="00A94F4F"/>
    <w:rsid w:val="00A9585B"/>
    <w:rsid w:val="00A95899"/>
    <w:rsid w:val="00A95997"/>
    <w:rsid w:val="00A97E0A"/>
    <w:rsid w:val="00AA00C3"/>
    <w:rsid w:val="00AA0C0D"/>
    <w:rsid w:val="00AA0F7B"/>
    <w:rsid w:val="00AA18B8"/>
    <w:rsid w:val="00AA292B"/>
    <w:rsid w:val="00AA2FF5"/>
    <w:rsid w:val="00AA306F"/>
    <w:rsid w:val="00AA31D7"/>
    <w:rsid w:val="00AA37E5"/>
    <w:rsid w:val="00AA4A39"/>
    <w:rsid w:val="00AA4F11"/>
    <w:rsid w:val="00AA6209"/>
    <w:rsid w:val="00AA69E3"/>
    <w:rsid w:val="00AA69E6"/>
    <w:rsid w:val="00AA6A94"/>
    <w:rsid w:val="00AA6C47"/>
    <w:rsid w:val="00AB0079"/>
    <w:rsid w:val="00AB18C7"/>
    <w:rsid w:val="00AB1B4F"/>
    <w:rsid w:val="00AB204F"/>
    <w:rsid w:val="00AB20BB"/>
    <w:rsid w:val="00AB2D76"/>
    <w:rsid w:val="00AB339F"/>
    <w:rsid w:val="00AB3DAB"/>
    <w:rsid w:val="00AB4D4E"/>
    <w:rsid w:val="00AB5ED9"/>
    <w:rsid w:val="00AB7E1F"/>
    <w:rsid w:val="00AB7E23"/>
    <w:rsid w:val="00AC0199"/>
    <w:rsid w:val="00AC037F"/>
    <w:rsid w:val="00AC0588"/>
    <w:rsid w:val="00AC0733"/>
    <w:rsid w:val="00AC077B"/>
    <w:rsid w:val="00AC110D"/>
    <w:rsid w:val="00AC1B68"/>
    <w:rsid w:val="00AC300A"/>
    <w:rsid w:val="00AC3296"/>
    <w:rsid w:val="00AC3675"/>
    <w:rsid w:val="00AC4AC9"/>
    <w:rsid w:val="00AC4F94"/>
    <w:rsid w:val="00AC55B5"/>
    <w:rsid w:val="00AC55EE"/>
    <w:rsid w:val="00AC5EF7"/>
    <w:rsid w:val="00AC6196"/>
    <w:rsid w:val="00AC7900"/>
    <w:rsid w:val="00AC7DAB"/>
    <w:rsid w:val="00AD0299"/>
    <w:rsid w:val="00AD166B"/>
    <w:rsid w:val="00AD18A0"/>
    <w:rsid w:val="00AD2382"/>
    <w:rsid w:val="00AD4F5E"/>
    <w:rsid w:val="00AD51A4"/>
    <w:rsid w:val="00AD559F"/>
    <w:rsid w:val="00AD62D9"/>
    <w:rsid w:val="00AE04BF"/>
    <w:rsid w:val="00AE1F89"/>
    <w:rsid w:val="00AE37A1"/>
    <w:rsid w:val="00AE3ECE"/>
    <w:rsid w:val="00AE457B"/>
    <w:rsid w:val="00AE5145"/>
    <w:rsid w:val="00AE6488"/>
    <w:rsid w:val="00AE7F8D"/>
    <w:rsid w:val="00AF05DF"/>
    <w:rsid w:val="00AF2F48"/>
    <w:rsid w:val="00AF534B"/>
    <w:rsid w:val="00AF633C"/>
    <w:rsid w:val="00AF6578"/>
    <w:rsid w:val="00B0092C"/>
    <w:rsid w:val="00B026EB"/>
    <w:rsid w:val="00B02AC6"/>
    <w:rsid w:val="00B03364"/>
    <w:rsid w:val="00B03512"/>
    <w:rsid w:val="00B038C2"/>
    <w:rsid w:val="00B03BF2"/>
    <w:rsid w:val="00B04A57"/>
    <w:rsid w:val="00B04CC4"/>
    <w:rsid w:val="00B05321"/>
    <w:rsid w:val="00B05626"/>
    <w:rsid w:val="00B06B24"/>
    <w:rsid w:val="00B104AF"/>
    <w:rsid w:val="00B125BB"/>
    <w:rsid w:val="00B12F80"/>
    <w:rsid w:val="00B1388C"/>
    <w:rsid w:val="00B140FF"/>
    <w:rsid w:val="00B15F50"/>
    <w:rsid w:val="00B16594"/>
    <w:rsid w:val="00B16770"/>
    <w:rsid w:val="00B1690F"/>
    <w:rsid w:val="00B173C3"/>
    <w:rsid w:val="00B17CF3"/>
    <w:rsid w:val="00B206B3"/>
    <w:rsid w:val="00B21B10"/>
    <w:rsid w:val="00B220B1"/>
    <w:rsid w:val="00B22141"/>
    <w:rsid w:val="00B22828"/>
    <w:rsid w:val="00B2370A"/>
    <w:rsid w:val="00B23755"/>
    <w:rsid w:val="00B23A36"/>
    <w:rsid w:val="00B23C3C"/>
    <w:rsid w:val="00B24150"/>
    <w:rsid w:val="00B2483D"/>
    <w:rsid w:val="00B25CFD"/>
    <w:rsid w:val="00B25D5F"/>
    <w:rsid w:val="00B26C3F"/>
    <w:rsid w:val="00B27127"/>
    <w:rsid w:val="00B3025C"/>
    <w:rsid w:val="00B31037"/>
    <w:rsid w:val="00B314DE"/>
    <w:rsid w:val="00B31FC0"/>
    <w:rsid w:val="00B32B20"/>
    <w:rsid w:val="00B32F16"/>
    <w:rsid w:val="00B345D5"/>
    <w:rsid w:val="00B362AF"/>
    <w:rsid w:val="00B36893"/>
    <w:rsid w:val="00B37243"/>
    <w:rsid w:val="00B4018E"/>
    <w:rsid w:val="00B41533"/>
    <w:rsid w:val="00B42249"/>
    <w:rsid w:val="00B425AF"/>
    <w:rsid w:val="00B42889"/>
    <w:rsid w:val="00B42FA5"/>
    <w:rsid w:val="00B43704"/>
    <w:rsid w:val="00B44403"/>
    <w:rsid w:val="00B44BF4"/>
    <w:rsid w:val="00B44E28"/>
    <w:rsid w:val="00B46169"/>
    <w:rsid w:val="00B472F8"/>
    <w:rsid w:val="00B478D8"/>
    <w:rsid w:val="00B47D3B"/>
    <w:rsid w:val="00B508FB"/>
    <w:rsid w:val="00B50ED8"/>
    <w:rsid w:val="00B51731"/>
    <w:rsid w:val="00B52431"/>
    <w:rsid w:val="00B528C7"/>
    <w:rsid w:val="00B52A8E"/>
    <w:rsid w:val="00B5438D"/>
    <w:rsid w:val="00B56D71"/>
    <w:rsid w:val="00B57DEE"/>
    <w:rsid w:val="00B60B29"/>
    <w:rsid w:val="00B61139"/>
    <w:rsid w:val="00B618EA"/>
    <w:rsid w:val="00B620A5"/>
    <w:rsid w:val="00B628ED"/>
    <w:rsid w:val="00B62A51"/>
    <w:rsid w:val="00B634EA"/>
    <w:rsid w:val="00B63C53"/>
    <w:rsid w:val="00B64301"/>
    <w:rsid w:val="00B6430F"/>
    <w:rsid w:val="00B646C4"/>
    <w:rsid w:val="00B6632A"/>
    <w:rsid w:val="00B668B3"/>
    <w:rsid w:val="00B67107"/>
    <w:rsid w:val="00B70766"/>
    <w:rsid w:val="00B72143"/>
    <w:rsid w:val="00B734DB"/>
    <w:rsid w:val="00B744B5"/>
    <w:rsid w:val="00B74708"/>
    <w:rsid w:val="00B7579F"/>
    <w:rsid w:val="00B75818"/>
    <w:rsid w:val="00B75F54"/>
    <w:rsid w:val="00B770B8"/>
    <w:rsid w:val="00B813F4"/>
    <w:rsid w:val="00B81951"/>
    <w:rsid w:val="00B82674"/>
    <w:rsid w:val="00B83546"/>
    <w:rsid w:val="00B837BA"/>
    <w:rsid w:val="00B85BC9"/>
    <w:rsid w:val="00B85D31"/>
    <w:rsid w:val="00B85D62"/>
    <w:rsid w:val="00B85F8C"/>
    <w:rsid w:val="00B8618B"/>
    <w:rsid w:val="00B8706F"/>
    <w:rsid w:val="00B874FF"/>
    <w:rsid w:val="00B8766E"/>
    <w:rsid w:val="00B87820"/>
    <w:rsid w:val="00B87D19"/>
    <w:rsid w:val="00B904A6"/>
    <w:rsid w:val="00B904F1"/>
    <w:rsid w:val="00B94436"/>
    <w:rsid w:val="00B95934"/>
    <w:rsid w:val="00B959BE"/>
    <w:rsid w:val="00B95BBB"/>
    <w:rsid w:val="00B97424"/>
    <w:rsid w:val="00B978C4"/>
    <w:rsid w:val="00B97F07"/>
    <w:rsid w:val="00BA109B"/>
    <w:rsid w:val="00BA1106"/>
    <w:rsid w:val="00BA263D"/>
    <w:rsid w:val="00BA29A6"/>
    <w:rsid w:val="00BA2DB3"/>
    <w:rsid w:val="00BA378D"/>
    <w:rsid w:val="00BA439A"/>
    <w:rsid w:val="00BA4486"/>
    <w:rsid w:val="00BA4492"/>
    <w:rsid w:val="00BA5061"/>
    <w:rsid w:val="00BA56C1"/>
    <w:rsid w:val="00BA65F3"/>
    <w:rsid w:val="00BA662F"/>
    <w:rsid w:val="00BA7F29"/>
    <w:rsid w:val="00BB0180"/>
    <w:rsid w:val="00BB0F2B"/>
    <w:rsid w:val="00BB1012"/>
    <w:rsid w:val="00BB1803"/>
    <w:rsid w:val="00BB3A87"/>
    <w:rsid w:val="00BB6560"/>
    <w:rsid w:val="00BB76BC"/>
    <w:rsid w:val="00BB7955"/>
    <w:rsid w:val="00BB7BA5"/>
    <w:rsid w:val="00BC230A"/>
    <w:rsid w:val="00BC43A0"/>
    <w:rsid w:val="00BC4AB7"/>
    <w:rsid w:val="00BC4FC5"/>
    <w:rsid w:val="00BC516D"/>
    <w:rsid w:val="00BC57D9"/>
    <w:rsid w:val="00BC6550"/>
    <w:rsid w:val="00BC66D3"/>
    <w:rsid w:val="00BC6D1A"/>
    <w:rsid w:val="00BC73F4"/>
    <w:rsid w:val="00BD00B8"/>
    <w:rsid w:val="00BD0B3C"/>
    <w:rsid w:val="00BD0D19"/>
    <w:rsid w:val="00BD0D3D"/>
    <w:rsid w:val="00BD10A3"/>
    <w:rsid w:val="00BD110C"/>
    <w:rsid w:val="00BD449A"/>
    <w:rsid w:val="00BD52B6"/>
    <w:rsid w:val="00BD547C"/>
    <w:rsid w:val="00BD5831"/>
    <w:rsid w:val="00BD603B"/>
    <w:rsid w:val="00BD643B"/>
    <w:rsid w:val="00BD719B"/>
    <w:rsid w:val="00BD7AF0"/>
    <w:rsid w:val="00BD7DC7"/>
    <w:rsid w:val="00BD7FB4"/>
    <w:rsid w:val="00BE0B92"/>
    <w:rsid w:val="00BE0BA8"/>
    <w:rsid w:val="00BE1007"/>
    <w:rsid w:val="00BE1D1D"/>
    <w:rsid w:val="00BE2C1C"/>
    <w:rsid w:val="00BE313B"/>
    <w:rsid w:val="00BE3440"/>
    <w:rsid w:val="00BE37C2"/>
    <w:rsid w:val="00BE3989"/>
    <w:rsid w:val="00BE5385"/>
    <w:rsid w:val="00BE55E5"/>
    <w:rsid w:val="00BE605F"/>
    <w:rsid w:val="00BE70F4"/>
    <w:rsid w:val="00BE7546"/>
    <w:rsid w:val="00BF058F"/>
    <w:rsid w:val="00BF066E"/>
    <w:rsid w:val="00BF1A1E"/>
    <w:rsid w:val="00BF1B76"/>
    <w:rsid w:val="00BF1C90"/>
    <w:rsid w:val="00BF2DCF"/>
    <w:rsid w:val="00BF3077"/>
    <w:rsid w:val="00BF3E5F"/>
    <w:rsid w:val="00BF401E"/>
    <w:rsid w:val="00BF4786"/>
    <w:rsid w:val="00BF514E"/>
    <w:rsid w:val="00BF585E"/>
    <w:rsid w:val="00BF6B84"/>
    <w:rsid w:val="00BF6D90"/>
    <w:rsid w:val="00BF6FC5"/>
    <w:rsid w:val="00BF7883"/>
    <w:rsid w:val="00C00905"/>
    <w:rsid w:val="00C0138A"/>
    <w:rsid w:val="00C01B4C"/>
    <w:rsid w:val="00C01FC0"/>
    <w:rsid w:val="00C038DF"/>
    <w:rsid w:val="00C053DA"/>
    <w:rsid w:val="00C05837"/>
    <w:rsid w:val="00C069AD"/>
    <w:rsid w:val="00C07573"/>
    <w:rsid w:val="00C10608"/>
    <w:rsid w:val="00C12AFD"/>
    <w:rsid w:val="00C12DF1"/>
    <w:rsid w:val="00C13B41"/>
    <w:rsid w:val="00C1448B"/>
    <w:rsid w:val="00C1462D"/>
    <w:rsid w:val="00C15167"/>
    <w:rsid w:val="00C159F3"/>
    <w:rsid w:val="00C15A75"/>
    <w:rsid w:val="00C16440"/>
    <w:rsid w:val="00C16CF3"/>
    <w:rsid w:val="00C178A7"/>
    <w:rsid w:val="00C17E1F"/>
    <w:rsid w:val="00C20014"/>
    <w:rsid w:val="00C220DE"/>
    <w:rsid w:val="00C23134"/>
    <w:rsid w:val="00C238D3"/>
    <w:rsid w:val="00C2453C"/>
    <w:rsid w:val="00C24A12"/>
    <w:rsid w:val="00C25B71"/>
    <w:rsid w:val="00C25FF1"/>
    <w:rsid w:val="00C272C5"/>
    <w:rsid w:val="00C30526"/>
    <w:rsid w:val="00C31A6E"/>
    <w:rsid w:val="00C31D03"/>
    <w:rsid w:val="00C3221B"/>
    <w:rsid w:val="00C33124"/>
    <w:rsid w:val="00C34A49"/>
    <w:rsid w:val="00C351F1"/>
    <w:rsid w:val="00C3780B"/>
    <w:rsid w:val="00C40B55"/>
    <w:rsid w:val="00C41E6D"/>
    <w:rsid w:val="00C42522"/>
    <w:rsid w:val="00C42910"/>
    <w:rsid w:val="00C43405"/>
    <w:rsid w:val="00C43A6E"/>
    <w:rsid w:val="00C447CC"/>
    <w:rsid w:val="00C44F1E"/>
    <w:rsid w:val="00C45175"/>
    <w:rsid w:val="00C457E8"/>
    <w:rsid w:val="00C459C0"/>
    <w:rsid w:val="00C45AC3"/>
    <w:rsid w:val="00C46237"/>
    <w:rsid w:val="00C47C5D"/>
    <w:rsid w:val="00C5048D"/>
    <w:rsid w:val="00C512B7"/>
    <w:rsid w:val="00C51509"/>
    <w:rsid w:val="00C51679"/>
    <w:rsid w:val="00C52630"/>
    <w:rsid w:val="00C530DD"/>
    <w:rsid w:val="00C53ACD"/>
    <w:rsid w:val="00C53DD3"/>
    <w:rsid w:val="00C55092"/>
    <w:rsid w:val="00C558DA"/>
    <w:rsid w:val="00C55E86"/>
    <w:rsid w:val="00C56CB7"/>
    <w:rsid w:val="00C60984"/>
    <w:rsid w:val="00C60C41"/>
    <w:rsid w:val="00C62152"/>
    <w:rsid w:val="00C62CBB"/>
    <w:rsid w:val="00C62E58"/>
    <w:rsid w:val="00C6435E"/>
    <w:rsid w:val="00C64509"/>
    <w:rsid w:val="00C651E6"/>
    <w:rsid w:val="00C6566E"/>
    <w:rsid w:val="00C666B9"/>
    <w:rsid w:val="00C673C4"/>
    <w:rsid w:val="00C67508"/>
    <w:rsid w:val="00C67A35"/>
    <w:rsid w:val="00C70CD2"/>
    <w:rsid w:val="00C71076"/>
    <w:rsid w:val="00C7178A"/>
    <w:rsid w:val="00C72CA8"/>
    <w:rsid w:val="00C736AB"/>
    <w:rsid w:val="00C743BF"/>
    <w:rsid w:val="00C74991"/>
    <w:rsid w:val="00C74A47"/>
    <w:rsid w:val="00C76EA5"/>
    <w:rsid w:val="00C77843"/>
    <w:rsid w:val="00C779CB"/>
    <w:rsid w:val="00C80356"/>
    <w:rsid w:val="00C82EC9"/>
    <w:rsid w:val="00C8311F"/>
    <w:rsid w:val="00C83492"/>
    <w:rsid w:val="00C8420B"/>
    <w:rsid w:val="00C846FB"/>
    <w:rsid w:val="00C84E79"/>
    <w:rsid w:val="00C856A4"/>
    <w:rsid w:val="00C8661E"/>
    <w:rsid w:val="00C90234"/>
    <w:rsid w:val="00C914D9"/>
    <w:rsid w:val="00C928FE"/>
    <w:rsid w:val="00C930E5"/>
    <w:rsid w:val="00C9360E"/>
    <w:rsid w:val="00C939BA"/>
    <w:rsid w:val="00C93AB7"/>
    <w:rsid w:val="00C94102"/>
    <w:rsid w:val="00C94738"/>
    <w:rsid w:val="00C956A0"/>
    <w:rsid w:val="00C968B7"/>
    <w:rsid w:val="00C9691D"/>
    <w:rsid w:val="00C97719"/>
    <w:rsid w:val="00CA08CF"/>
    <w:rsid w:val="00CA1317"/>
    <w:rsid w:val="00CA2548"/>
    <w:rsid w:val="00CA2EA4"/>
    <w:rsid w:val="00CA3EAF"/>
    <w:rsid w:val="00CA411D"/>
    <w:rsid w:val="00CA5CDA"/>
    <w:rsid w:val="00CA5DC9"/>
    <w:rsid w:val="00CA7663"/>
    <w:rsid w:val="00CA7A91"/>
    <w:rsid w:val="00CB1252"/>
    <w:rsid w:val="00CB1838"/>
    <w:rsid w:val="00CB3A0A"/>
    <w:rsid w:val="00CB440D"/>
    <w:rsid w:val="00CB5B52"/>
    <w:rsid w:val="00CB65A0"/>
    <w:rsid w:val="00CB7447"/>
    <w:rsid w:val="00CC0A0C"/>
    <w:rsid w:val="00CC0D94"/>
    <w:rsid w:val="00CC21DA"/>
    <w:rsid w:val="00CC260B"/>
    <w:rsid w:val="00CC3581"/>
    <w:rsid w:val="00CC3DEC"/>
    <w:rsid w:val="00CC70E6"/>
    <w:rsid w:val="00CC7C19"/>
    <w:rsid w:val="00CD0A0F"/>
    <w:rsid w:val="00CD10F8"/>
    <w:rsid w:val="00CD2422"/>
    <w:rsid w:val="00CD3A33"/>
    <w:rsid w:val="00CD3EB4"/>
    <w:rsid w:val="00CD4F4A"/>
    <w:rsid w:val="00CD5C03"/>
    <w:rsid w:val="00CD5FE3"/>
    <w:rsid w:val="00CD6120"/>
    <w:rsid w:val="00CD69EA"/>
    <w:rsid w:val="00CD7019"/>
    <w:rsid w:val="00CD75F4"/>
    <w:rsid w:val="00CD770B"/>
    <w:rsid w:val="00CE0204"/>
    <w:rsid w:val="00CE0B55"/>
    <w:rsid w:val="00CE0FFF"/>
    <w:rsid w:val="00CE219D"/>
    <w:rsid w:val="00CE276F"/>
    <w:rsid w:val="00CE346C"/>
    <w:rsid w:val="00CE34E1"/>
    <w:rsid w:val="00CE352E"/>
    <w:rsid w:val="00CE4845"/>
    <w:rsid w:val="00CE4DE1"/>
    <w:rsid w:val="00CE56B1"/>
    <w:rsid w:val="00CE592A"/>
    <w:rsid w:val="00CE5F45"/>
    <w:rsid w:val="00CE63AE"/>
    <w:rsid w:val="00CE6610"/>
    <w:rsid w:val="00CE68D2"/>
    <w:rsid w:val="00CE6B39"/>
    <w:rsid w:val="00CE6B46"/>
    <w:rsid w:val="00CE6F4B"/>
    <w:rsid w:val="00CE7838"/>
    <w:rsid w:val="00CF14BC"/>
    <w:rsid w:val="00CF1E73"/>
    <w:rsid w:val="00CF1FDB"/>
    <w:rsid w:val="00CF2ACA"/>
    <w:rsid w:val="00CF2C10"/>
    <w:rsid w:val="00CF4EF6"/>
    <w:rsid w:val="00CF517C"/>
    <w:rsid w:val="00CF621C"/>
    <w:rsid w:val="00CF6420"/>
    <w:rsid w:val="00CF7016"/>
    <w:rsid w:val="00CF79A1"/>
    <w:rsid w:val="00D0134B"/>
    <w:rsid w:val="00D01B02"/>
    <w:rsid w:val="00D023EB"/>
    <w:rsid w:val="00D0253B"/>
    <w:rsid w:val="00D025BA"/>
    <w:rsid w:val="00D04B8B"/>
    <w:rsid w:val="00D04D20"/>
    <w:rsid w:val="00D04D36"/>
    <w:rsid w:val="00D050D0"/>
    <w:rsid w:val="00D0546F"/>
    <w:rsid w:val="00D0579E"/>
    <w:rsid w:val="00D06144"/>
    <w:rsid w:val="00D07600"/>
    <w:rsid w:val="00D079D1"/>
    <w:rsid w:val="00D07DD1"/>
    <w:rsid w:val="00D114C6"/>
    <w:rsid w:val="00D12B5B"/>
    <w:rsid w:val="00D1319A"/>
    <w:rsid w:val="00D13433"/>
    <w:rsid w:val="00D14F5B"/>
    <w:rsid w:val="00D164C3"/>
    <w:rsid w:val="00D1676F"/>
    <w:rsid w:val="00D16F0D"/>
    <w:rsid w:val="00D17687"/>
    <w:rsid w:val="00D21300"/>
    <w:rsid w:val="00D21E7F"/>
    <w:rsid w:val="00D23403"/>
    <w:rsid w:val="00D235A0"/>
    <w:rsid w:val="00D23B7D"/>
    <w:rsid w:val="00D23CD9"/>
    <w:rsid w:val="00D23F15"/>
    <w:rsid w:val="00D2420D"/>
    <w:rsid w:val="00D249CD"/>
    <w:rsid w:val="00D24A6F"/>
    <w:rsid w:val="00D25A22"/>
    <w:rsid w:val="00D25C2C"/>
    <w:rsid w:val="00D27522"/>
    <w:rsid w:val="00D30085"/>
    <w:rsid w:val="00D30297"/>
    <w:rsid w:val="00D3067B"/>
    <w:rsid w:val="00D3090E"/>
    <w:rsid w:val="00D30AAC"/>
    <w:rsid w:val="00D3248E"/>
    <w:rsid w:val="00D32FDC"/>
    <w:rsid w:val="00D345A2"/>
    <w:rsid w:val="00D346B0"/>
    <w:rsid w:val="00D35464"/>
    <w:rsid w:val="00D361C6"/>
    <w:rsid w:val="00D36508"/>
    <w:rsid w:val="00D37347"/>
    <w:rsid w:val="00D37363"/>
    <w:rsid w:val="00D37D5B"/>
    <w:rsid w:val="00D4058E"/>
    <w:rsid w:val="00D40788"/>
    <w:rsid w:val="00D4168D"/>
    <w:rsid w:val="00D4243D"/>
    <w:rsid w:val="00D424F5"/>
    <w:rsid w:val="00D43665"/>
    <w:rsid w:val="00D453B1"/>
    <w:rsid w:val="00D45625"/>
    <w:rsid w:val="00D457F8"/>
    <w:rsid w:val="00D45DE5"/>
    <w:rsid w:val="00D46617"/>
    <w:rsid w:val="00D46A2A"/>
    <w:rsid w:val="00D47E13"/>
    <w:rsid w:val="00D510A6"/>
    <w:rsid w:val="00D528F9"/>
    <w:rsid w:val="00D53337"/>
    <w:rsid w:val="00D53745"/>
    <w:rsid w:val="00D53B97"/>
    <w:rsid w:val="00D547D3"/>
    <w:rsid w:val="00D5492B"/>
    <w:rsid w:val="00D55301"/>
    <w:rsid w:val="00D559D9"/>
    <w:rsid w:val="00D55C3A"/>
    <w:rsid w:val="00D568C9"/>
    <w:rsid w:val="00D57604"/>
    <w:rsid w:val="00D57649"/>
    <w:rsid w:val="00D60820"/>
    <w:rsid w:val="00D61666"/>
    <w:rsid w:val="00D61988"/>
    <w:rsid w:val="00D629B5"/>
    <w:rsid w:val="00D64DDC"/>
    <w:rsid w:val="00D655AD"/>
    <w:rsid w:val="00D66AC0"/>
    <w:rsid w:val="00D67740"/>
    <w:rsid w:val="00D6776F"/>
    <w:rsid w:val="00D67C26"/>
    <w:rsid w:val="00D7014E"/>
    <w:rsid w:val="00D70904"/>
    <w:rsid w:val="00D7098C"/>
    <w:rsid w:val="00D709A6"/>
    <w:rsid w:val="00D730FA"/>
    <w:rsid w:val="00D73A83"/>
    <w:rsid w:val="00D745A7"/>
    <w:rsid w:val="00D7530D"/>
    <w:rsid w:val="00D76953"/>
    <w:rsid w:val="00D76A9E"/>
    <w:rsid w:val="00D77753"/>
    <w:rsid w:val="00D80149"/>
    <w:rsid w:val="00D801C3"/>
    <w:rsid w:val="00D80569"/>
    <w:rsid w:val="00D80650"/>
    <w:rsid w:val="00D808C5"/>
    <w:rsid w:val="00D82265"/>
    <w:rsid w:val="00D83C87"/>
    <w:rsid w:val="00D847C4"/>
    <w:rsid w:val="00D85695"/>
    <w:rsid w:val="00D85734"/>
    <w:rsid w:val="00D85B74"/>
    <w:rsid w:val="00D86481"/>
    <w:rsid w:val="00D90DD3"/>
    <w:rsid w:val="00D919A9"/>
    <w:rsid w:val="00D923C9"/>
    <w:rsid w:val="00D92501"/>
    <w:rsid w:val="00D94232"/>
    <w:rsid w:val="00D943F5"/>
    <w:rsid w:val="00D94E33"/>
    <w:rsid w:val="00D958B1"/>
    <w:rsid w:val="00D95B05"/>
    <w:rsid w:val="00D95C2D"/>
    <w:rsid w:val="00D96BB6"/>
    <w:rsid w:val="00D975C0"/>
    <w:rsid w:val="00D97754"/>
    <w:rsid w:val="00DA0D60"/>
    <w:rsid w:val="00DA12DE"/>
    <w:rsid w:val="00DA1E5E"/>
    <w:rsid w:val="00DA3F4D"/>
    <w:rsid w:val="00DA4474"/>
    <w:rsid w:val="00DA4B76"/>
    <w:rsid w:val="00DA5774"/>
    <w:rsid w:val="00DA58EF"/>
    <w:rsid w:val="00DA6556"/>
    <w:rsid w:val="00DA656B"/>
    <w:rsid w:val="00DA659D"/>
    <w:rsid w:val="00DA7B13"/>
    <w:rsid w:val="00DA7CF6"/>
    <w:rsid w:val="00DA7F22"/>
    <w:rsid w:val="00DB0AC0"/>
    <w:rsid w:val="00DB280C"/>
    <w:rsid w:val="00DB35E6"/>
    <w:rsid w:val="00DB408C"/>
    <w:rsid w:val="00DB5054"/>
    <w:rsid w:val="00DB538E"/>
    <w:rsid w:val="00DB55E4"/>
    <w:rsid w:val="00DB5F49"/>
    <w:rsid w:val="00DB692E"/>
    <w:rsid w:val="00DB697F"/>
    <w:rsid w:val="00DC06CA"/>
    <w:rsid w:val="00DC1F0F"/>
    <w:rsid w:val="00DC2130"/>
    <w:rsid w:val="00DC2821"/>
    <w:rsid w:val="00DC2B2C"/>
    <w:rsid w:val="00DC3297"/>
    <w:rsid w:val="00DC3B15"/>
    <w:rsid w:val="00DC4C4D"/>
    <w:rsid w:val="00DC4F75"/>
    <w:rsid w:val="00DC510A"/>
    <w:rsid w:val="00DC556E"/>
    <w:rsid w:val="00DC5791"/>
    <w:rsid w:val="00DC5C3E"/>
    <w:rsid w:val="00DC6C69"/>
    <w:rsid w:val="00DC7342"/>
    <w:rsid w:val="00DD14D3"/>
    <w:rsid w:val="00DD211E"/>
    <w:rsid w:val="00DD2BF2"/>
    <w:rsid w:val="00DD3AB4"/>
    <w:rsid w:val="00DD5D9B"/>
    <w:rsid w:val="00DD5F16"/>
    <w:rsid w:val="00DD60EC"/>
    <w:rsid w:val="00DD6805"/>
    <w:rsid w:val="00DD72B9"/>
    <w:rsid w:val="00DD7335"/>
    <w:rsid w:val="00DD7BE3"/>
    <w:rsid w:val="00DE02EC"/>
    <w:rsid w:val="00DE0B78"/>
    <w:rsid w:val="00DE0E56"/>
    <w:rsid w:val="00DE20CB"/>
    <w:rsid w:val="00DE6081"/>
    <w:rsid w:val="00DE65D2"/>
    <w:rsid w:val="00DE72A1"/>
    <w:rsid w:val="00DE7666"/>
    <w:rsid w:val="00DE7B44"/>
    <w:rsid w:val="00DF0011"/>
    <w:rsid w:val="00DF1617"/>
    <w:rsid w:val="00DF1C33"/>
    <w:rsid w:val="00DF2F92"/>
    <w:rsid w:val="00DF3CF0"/>
    <w:rsid w:val="00DF3FA7"/>
    <w:rsid w:val="00DF40B3"/>
    <w:rsid w:val="00DF4B1B"/>
    <w:rsid w:val="00DF5F49"/>
    <w:rsid w:val="00DF6534"/>
    <w:rsid w:val="00DF678B"/>
    <w:rsid w:val="00DF6EB3"/>
    <w:rsid w:val="00E0090F"/>
    <w:rsid w:val="00E01752"/>
    <w:rsid w:val="00E0194B"/>
    <w:rsid w:val="00E01C89"/>
    <w:rsid w:val="00E01D5E"/>
    <w:rsid w:val="00E02017"/>
    <w:rsid w:val="00E02AEF"/>
    <w:rsid w:val="00E02E7E"/>
    <w:rsid w:val="00E02F6F"/>
    <w:rsid w:val="00E0359F"/>
    <w:rsid w:val="00E03798"/>
    <w:rsid w:val="00E03D45"/>
    <w:rsid w:val="00E043FA"/>
    <w:rsid w:val="00E05CA5"/>
    <w:rsid w:val="00E063A5"/>
    <w:rsid w:val="00E06CDE"/>
    <w:rsid w:val="00E076F1"/>
    <w:rsid w:val="00E07F4D"/>
    <w:rsid w:val="00E126B4"/>
    <w:rsid w:val="00E12910"/>
    <w:rsid w:val="00E138BE"/>
    <w:rsid w:val="00E13E3B"/>
    <w:rsid w:val="00E152A7"/>
    <w:rsid w:val="00E15A7E"/>
    <w:rsid w:val="00E1631D"/>
    <w:rsid w:val="00E16354"/>
    <w:rsid w:val="00E1709F"/>
    <w:rsid w:val="00E17175"/>
    <w:rsid w:val="00E17496"/>
    <w:rsid w:val="00E20249"/>
    <w:rsid w:val="00E20476"/>
    <w:rsid w:val="00E2060C"/>
    <w:rsid w:val="00E2150E"/>
    <w:rsid w:val="00E21B3C"/>
    <w:rsid w:val="00E21C40"/>
    <w:rsid w:val="00E21C79"/>
    <w:rsid w:val="00E21D8D"/>
    <w:rsid w:val="00E223AF"/>
    <w:rsid w:val="00E22AC8"/>
    <w:rsid w:val="00E22ACD"/>
    <w:rsid w:val="00E266C6"/>
    <w:rsid w:val="00E26DFB"/>
    <w:rsid w:val="00E30116"/>
    <w:rsid w:val="00E31C1A"/>
    <w:rsid w:val="00E32345"/>
    <w:rsid w:val="00E329D6"/>
    <w:rsid w:val="00E33123"/>
    <w:rsid w:val="00E33870"/>
    <w:rsid w:val="00E339AB"/>
    <w:rsid w:val="00E339D7"/>
    <w:rsid w:val="00E33B60"/>
    <w:rsid w:val="00E34077"/>
    <w:rsid w:val="00E3486F"/>
    <w:rsid w:val="00E351F5"/>
    <w:rsid w:val="00E3667E"/>
    <w:rsid w:val="00E367F8"/>
    <w:rsid w:val="00E37615"/>
    <w:rsid w:val="00E37900"/>
    <w:rsid w:val="00E379A7"/>
    <w:rsid w:val="00E40264"/>
    <w:rsid w:val="00E40B75"/>
    <w:rsid w:val="00E41074"/>
    <w:rsid w:val="00E42934"/>
    <w:rsid w:val="00E43661"/>
    <w:rsid w:val="00E4407D"/>
    <w:rsid w:val="00E4425E"/>
    <w:rsid w:val="00E448DD"/>
    <w:rsid w:val="00E4492B"/>
    <w:rsid w:val="00E45001"/>
    <w:rsid w:val="00E457FE"/>
    <w:rsid w:val="00E46397"/>
    <w:rsid w:val="00E46514"/>
    <w:rsid w:val="00E47AA1"/>
    <w:rsid w:val="00E50E9F"/>
    <w:rsid w:val="00E51DCE"/>
    <w:rsid w:val="00E51F48"/>
    <w:rsid w:val="00E52156"/>
    <w:rsid w:val="00E522BD"/>
    <w:rsid w:val="00E52AA0"/>
    <w:rsid w:val="00E54127"/>
    <w:rsid w:val="00E544FD"/>
    <w:rsid w:val="00E546C5"/>
    <w:rsid w:val="00E56C5E"/>
    <w:rsid w:val="00E56CEB"/>
    <w:rsid w:val="00E605CC"/>
    <w:rsid w:val="00E6069F"/>
    <w:rsid w:val="00E6164D"/>
    <w:rsid w:val="00E6199C"/>
    <w:rsid w:val="00E61FEA"/>
    <w:rsid w:val="00E623F3"/>
    <w:rsid w:val="00E6248A"/>
    <w:rsid w:val="00E63136"/>
    <w:rsid w:val="00E63239"/>
    <w:rsid w:val="00E63A86"/>
    <w:rsid w:val="00E63D30"/>
    <w:rsid w:val="00E64EF3"/>
    <w:rsid w:val="00E65A7D"/>
    <w:rsid w:val="00E65FFB"/>
    <w:rsid w:val="00E66245"/>
    <w:rsid w:val="00E67C2C"/>
    <w:rsid w:val="00E703BD"/>
    <w:rsid w:val="00E71684"/>
    <w:rsid w:val="00E71721"/>
    <w:rsid w:val="00E734A5"/>
    <w:rsid w:val="00E74BC4"/>
    <w:rsid w:val="00E74CF0"/>
    <w:rsid w:val="00E75169"/>
    <w:rsid w:val="00E75204"/>
    <w:rsid w:val="00E7535B"/>
    <w:rsid w:val="00E757E6"/>
    <w:rsid w:val="00E76B79"/>
    <w:rsid w:val="00E77607"/>
    <w:rsid w:val="00E8095F"/>
    <w:rsid w:val="00E80AC3"/>
    <w:rsid w:val="00E81613"/>
    <w:rsid w:val="00E81812"/>
    <w:rsid w:val="00E8267F"/>
    <w:rsid w:val="00E83465"/>
    <w:rsid w:val="00E834E7"/>
    <w:rsid w:val="00E83926"/>
    <w:rsid w:val="00E841FF"/>
    <w:rsid w:val="00E848C3"/>
    <w:rsid w:val="00E85143"/>
    <w:rsid w:val="00E8595E"/>
    <w:rsid w:val="00E87150"/>
    <w:rsid w:val="00E87447"/>
    <w:rsid w:val="00E911B1"/>
    <w:rsid w:val="00E91628"/>
    <w:rsid w:val="00E91BE7"/>
    <w:rsid w:val="00E9248A"/>
    <w:rsid w:val="00E92755"/>
    <w:rsid w:val="00E92E7E"/>
    <w:rsid w:val="00E94C5B"/>
    <w:rsid w:val="00E95850"/>
    <w:rsid w:val="00E959BE"/>
    <w:rsid w:val="00E95C44"/>
    <w:rsid w:val="00E96415"/>
    <w:rsid w:val="00E96919"/>
    <w:rsid w:val="00EA205D"/>
    <w:rsid w:val="00EA2E98"/>
    <w:rsid w:val="00EA4EDB"/>
    <w:rsid w:val="00EA61B1"/>
    <w:rsid w:val="00EA71AE"/>
    <w:rsid w:val="00EA7D64"/>
    <w:rsid w:val="00EB01CB"/>
    <w:rsid w:val="00EB1C11"/>
    <w:rsid w:val="00EB2940"/>
    <w:rsid w:val="00EB31D2"/>
    <w:rsid w:val="00EB382F"/>
    <w:rsid w:val="00EB3D32"/>
    <w:rsid w:val="00EB3E5A"/>
    <w:rsid w:val="00EB43D9"/>
    <w:rsid w:val="00EB6F52"/>
    <w:rsid w:val="00EB78F6"/>
    <w:rsid w:val="00EC01B3"/>
    <w:rsid w:val="00EC0769"/>
    <w:rsid w:val="00EC092B"/>
    <w:rsid w:val="00EC09E2"/>
    <w:rsid w:val="00EC13D0"/>
    <w:rsid w:val="00EC1F99"/>
    <w:rsid w:val="00EC23C0"/>
    <w:rsid w:val="00EC2677"/>
    <w:rsid w:val="00EC2AF6"/>
    <w:rsid w:val="00EC47C4"/>
    <w:rsid w:val="00EC4AAA"/>
    <w:rsid w:val="00EC7460"/>
    <w:rsid w:val="00EC7F58"/>
    <w:rsid w:val="00ED0214"/>
    <w:rsid w:val="00ED1A50"/>
    <w:rsid w:val="00ED21B7"/>
    <w:rsid w:val="00ED2456"/>
    <w:rsid w:val="00ED2DF0"/>
    <w:rsid w:val="00ED308B"/>
    <w:rsid w:val="00ED5203"/>
    <w:rsid w:val="00ED5362"/>
    <w:rsid w:val="00ED62BC"/>
    <w:rsid w:val="00ED63DD"/>
    <w:rsid w:val="00ED7733"/>
    <w:rsid w:val="00ED797B"/>
    <w:rsid w:val="00ED7F18"/>
    <w:rsid w:val="00EE08C1"/>
    <w:rsid w:val="00EE08D2"/>
    <w:rsid w:val="00EE0FEC"/>
    <w:rsid w:val="00EE1FAA"/>
    <w:rsid w:val="00EE2229"/>
    <w:rsid w:val="00EE2AA9"/>
    <w:rsid w:val="00EE33A9"/>
    <w:rsid w:val="00EE3667"/>
    <w:rsid w:val="00EE38C0"/>
    <w:rsid w:val="00EE4531"/>
    <w:rsid w:val="00EE4657"/>
    <w:rsid w:val="00EE4711"/>
    <w:rsid w:val="00EE4AB6"/>
    <w:rsid w:val="00EE50E1"/>
    <w:rsid w:val="00EE584D"/>
    <w:rsid w:val="00EE6B33"/>
    <w:rsid w:val="00EE6EA5"/>
    <w:rsid w:val="00EE7901"/>
    <w:rsid w:val="00EE7F12"/>
    <w:rsid w:val="00EF02C9"/>
    <w:rsid w:val="00EF0F02"/>
    <w:rsid w:val="00EF1C08"/>
    <w:rsid w:val="00EF2810"/>
    <w:rsid w:val="00EF2D49"/>
    <w:rsid w:val="00EF3130"/>
    <w:rsid w:val="00EF51CF"/>
    <w:rsid w:val="00EF5451"/>
    <w:rsid w:val="00EF6683"/>
    <w:rsid w:val="00EF6C85"/>
    <w:rsid w:val="00EF7052"/>
    <w:rsid w:val="00EF7137"/>
    <w:rsid w:val="00EF7B20"/>
    <w:rsid w:val="00EF7CC2"/>
    <w:rsid w:val="00F00171"/>
    <w:rsid w:val="00F0319B"/>
    <w:rsid w:val="00F05276"/>
    <w:rsid w:val="00F05281"/>
    <w:rsid w:val="00F05E77"/>
    <w:rsid w:val="00F0729C"/>
    <w:rsid w:val="00F074FB"/>
    <w:rsid w:val="00F109D6"/>
    <w:rsid w:val="00F11046"/>
    <w:rsid w:val="00F112B7"/>
    <w:rsid w:val="00F120BF"/>
    <w:rsid w:val="00F12B2C"/>
    <w:rsid w:val="00F1303C"/>
    <w:rsid w:val="00F13714"/>
    <w:rsid w:val="00F168C4"/>
    <w:rsid w:val="00F1700A"/>
    <w:rsid w:val="00F174EE"/>
    <w:rsid w:val="00F17592"/>
    <w:rsid w:val="00F20147"/>
    <w:rsid w:val="00F21442"/>
    <w:rsid w:val="00F23010"/>
    <w:rsid w:val="00F238AF"/>
    <w:rsid w:val="00F23F2A"/>
    <w:rsid w:val="00F24A66"/>
    <w:rsid w:val="00F252FB"/>
    <w:rsid w:val="00F25B9E"/>
    <w:rsid w:val="00F2670A"/>
    <w:rsid w:val="00F27587"/>
    <w:rsid w:val="00F30129"/>
    <w:rsid w:val="00F30B94"/>
    <w:rsid w:val="00F3154B"/>
    <w:rsid w:val="00F315FC"/>
    <w:rsid w:val="00F31F9F"/>
    <w:rsid w:val="00F334BD"/>
    <w:rsid w:val="00F334C7"/>
    <w:rsid w:val="00F354C6"/>
    <w:rsid w:val="00F3574D"/>
    <w:rsid w:val="00F366F7"/>
    <w:rsid w:val="00F404FE"/>
    <w:rsid w:val="00F408AE"/>
    <w:rsid w:val="00F41155"/>
    <w:rsid w:val="00F42045"/>
    <w:rsid w:val="00F421F9"/>
    <w:rsid w:val="00F4292F"/>
    <w:rsid w:val="00F44918"/>
    <w:rsid w:val="00F44AFE"/>
    <w:rsid w:val="00F44EE2"/>
    <w:rsid w:val="00F45BD7"/>
    <w:rsid w:val="00F46411"/>
    <w:rsid w:val="00F46689"/>
    <w:rsid w:val="00F46AE0"/>
    <w:rsid w:val="00F50D3C"/>
    <w:rsid w:val="00F51EA8"/>
    <w:rsid w:val="00F5268F"/>
    <w:rsid w:val="00F5472C"/>
    <w:rsid w:val="00F54C27"/>
    <w:rsid w:val="00F5550C"/>
    <w:rsid w:val="00F55EA6"/>
    <w:rsid w:val="00F56264"/>
    <w:rsid w:val="00F5665D"/>
    <w:rsid w:val="00F566A9"/>
    <w:rsid w:val="00F568B3"/>
    <w:rsid w:val="00F56BDF"/>
    <w:rsid w:val="00F5711F"/>
    <w:rsid w:val="00F57E20"/>
    <w:rsid w:val="00F619F0"/>
    <w:rsid w:val="00F61F10"/>
    <w:rsid w:val="00F62978"/>
    <w:rsid w:val="00F64264"/>
    <w:rsid w:val="00F64A30"/>
    <w:rsid w:val="00F64AD8"/>
    <w:rsid w:val="00F6501F"/>
    <w:rsid w:val="00F6521F"/>
    <w:rsid w:val="00F6531B"/>
    <w:rsid w:val="00F65E8B"/>
    <w:rsid w:val="00F6661E"/>
    <w:rsid w:val="00F6711F"/>
    <w:rsid w:val="00F70283"/>
    <w:rsid w:val="00F70908"/>
    <w:rsid w:val="00F70A4D"/>
    <w:rsid w:val="00F70CB1"/>
    <w:rsid w:val="00F70DAA"/>
    <w:rsid w:val="00F71017"/>
    <w:rsid w:val="00F71117"/>
    <w:rsid w:val="00F72144"/>
    <w:rsid w:val="00F7273E"/>
    <w:rsid w:val="00F74127"/>
    <w:rsid w:val="00F74E2C"/>
    <w:rsid w:val="00F7530E"/>
    <w:rsid w:val="00F75B16"/>
    <w:rsid w:val="00F774BC"/>
    <w:rsid w:val="00F77A60"/>
    <w:rsid w:val="00F82114"/>
    <w:rsid w:val="00F82266"/>
    <w:rsid w:val="00F8243C"/>
    <w:rsid w:val="00F826A2"/>
    <w:rsid w:val="00F82B4F"/>
    <w:rsid w:val="00F83D23"/>
    <w:rsid w:val="00F8425E"/>
    <w:rsid w:val="00F84561"/>
    <w:rsid w:val="00F85461"/>
    <w:rsid w:val="00F858E7"/>
    <w:rsid w:val="00F85C4E"/>
    <w:rsid w:val="00F86328"/>
    <w:rsid w:val="00F87424"/>
    <w:rsid w:val="00F876A3"/>
    <w:rsid w:val="00F92834"/>
    <w:rsid w:val="00F92895"/>
    <w:rsid w:val="00F92A64"/>
    <w:rsid w:val="00F939DB"/>
    <w:rsid w:val="00F94917"/>
    <w:rsid w:val="00F94AE4"/>
    <w:rsid w:val="00F94EBF"/>
    <w:rsid w:val="00F95605"/>
    <w:rsid w:val="00F9604B"/>
    <w:rsid w:val="00F967E7"/>
    <w:rsid w:val="00F9724E"/>
    <w:rsid w:val="00F97BD0"/>
    <w:rsid w:val="00FA089C"/>
    <w:rsid w:val="00FA1158"/>
    <w:rsid w:val="00FA1847"/>
    <w:rsid w:val="00FA2833"/>
    <w:rsid w:val="00FA360E"/>
    <w:rsid w:val="00FA484F"/>
    <w:rsid w:val="00FA5476"/>
    <w:rsid w:val="00FA706C"/>
    <w:rsid w:val="00FA726E"/>
    <w:rsid w:val="00FA7640"/>
    <w:rsid w:val="00FA767C"/>
    <w:rsid w:val="00FA7B3A"/>
    <w:rsid w:val="00FB036E"/>
    <w:rsid w:val="00FB03DF"/>
    <w:rsid w:val="00FB09F1"/>
    <w:rsid w:val="00FB1263"/>
    <w:rsid w:val="00FB1421"/>
    <w:rsid w:val="00FB1A41"/>
    <w:rsid w:val="00FB21A0"/>
    <w:rsid w:val="00FB2DEF"/>
    <w:rsid w:val="00FB38CD"/>
    <w:rsid w:val="00FB434D"/>
    <w:rsid w:val="00FB4591"/>
    <w:rsid w:val="00FB47E6"/>
    <w:rsid w:val="00FB531F"/>
    <w:rsid w:val="00FB53C2"/>
    <w:rsid w:val="00FB5682"/>
    <w:rsid w:val="00FB64FF"/>
    <w:rsid w:val="00FB6715"/>
    <w:rsid w:val="00FB6B46"/>
    <w:rsid w:val="00FC0DF9"/>
    <w:rsid w:val="00FC103B"/>
    <w:rsid w:val="00FC13CE"/>
    <w:rsid w:val="00FC229E"/>
    <w:rsid w:val="00FC2B2C"/>
    <w:rsid w:val="00FC2E1D"/>
    <w:rsid w:val="00FC3270"/>
    <w:rsid w:val="00FC3B0B"/>
    <w:rsid w:val="00FC48DA"/>
    <w:rsid w:val="00FC4AC2"/>
    <w:rsid w:val="00FC5D3A"/>
    <w:rsid w:val="00FC606B"/>
    <w:rsid w:val="00FC6F11"/>
    <w:rsid w:val="00FC770A"/>
    <w:rsid w:val="00FD0968"/>
    <w:rsid w:val="00FD09CF"/>
    <w:rsid w:val="00FD1100"/>
    <w:rsid w:val="00FD2020"/>
    <w:rsid w:val="00FD2102"/>
    <w:rsid w:val="00FD253D"/>
    <w:rsid w:val="00FD3253"/>
    <w:rsid w:val="00FD34B9"/>
    <w:rsid w:val="00FD37F5"/>
    <w:rsid w:val="00FD3ECA"/>
    <w:rsid w:val="00FD4BEC"/>
    <w:rsid w:val="00FD536A"/>
    <w:rsid w:val="00FD542E"/>
    <w:rsid w:val="00FD5507"/>
    <w:rsid w:val="00FD5AD4"/>
    <w:rsid w:val="00FD5BB3"/>
    <w:rsid w:val="00FD61DE"/>
    <w:rsid w:val="00FD667E"/>
    <w:rsid w:val="00FD71A7"/>
    <w:rsid w:val="00FD7811"/>
    <w:rsid w:val="00FE0D30"/>
    <w:rsid w:val="00FE0E1E"/>
    <w:rsid w:val="00FE17E2"/>
    <w:rsid w:val="00FE18FF"/>
    <w:rsid w:val="00FE195D"/>
    <w:rsid w:val="00FE1C76"/>
    <w:rsid w:val="00FE1F89"/>
    <w:rsid w:val="00FE2279"/>
    <w:rsid w:val="00FE3331"/>
    <w:rsid w:val="00FE3D51"/>
    <w:rsid w:val="00FE4CB8"/>
    <w:rsid w:val="00FE623A"/>
    <w:rsid w:val="00FE64D7"/>
    <w:rsid w:val="00FE72EE"/>
    <w:rsid w:val="00FF1BA7"/>
    <w:rsid w:val="00FF1BCA"/>
    <w:rsid w:val="00FF277D"/>
    <w:rsid w:val="00FF2C30"/>
    <w:rsid w:val="00FF2EED"/>
    <w:rsid w:val="00FF399C"/>
    <w:rsid w:val="00FF3D75"/>
    <w:rsid w:val="00FF4A0B"/>
    <w:rsid w:val="00FF67FB"/>
    <w:rsid w:val="00FF7435"/>
    <w:rsid w:val="00FF7F7A"/>
    <w:rsid w:val="010527EF"/>
    <w:rsid w:val="01075111"/>
    <w:rsid w:val="01135EB9"/>
    <w:rsid w:val="011E3675"/>
    <w:rsid w:val="01245031"/>
    <w:rsid w:val="013D2533"/>
    <w:rsid w:val="014A317B"/>
    <w:rsid w:val="018C29C9"/>
    <w:rsid w:val="01927884"/>
    <w:rsid w:val="019931FB"/>
    <w:rsid w:val="019B362B"/>
    <w:rsid w:val="01DE3BAB"/>
    <w:rsid w:val="01F73EA7"/>
    <w:rsid w:val="01F833F8"/>
    <w:rsid w:val="021D4BFD"/>
    <w:rsid w:val="022B7720"/>
    <w:rsid w:val="022D0E72"/>
    <w:rsid w:val="022D12AE"/>
    <w:rsid w:val="022F2DF8"/>
    <w:rsid w:val="024316DF"/>
    <w:rsid w:val="02511C59"/>
    <w:rsid w:val="02577E2B"/>
    <w:rsid w:val="027271E9"/>
    <w:rsid w:val="02BA4654"/>
    <w:rsid w:val="02C108F3"/>
    <w:rsid w:val="02D01BF0"/>
    <w:rsid w:val="02D730E5"/>
    <w:rsid w:val="02D86D14"/>
    <w:rsid w:val="02EF1995"/>
    <w:rsid w:val="0327665F"/>
    <w:rsid w:val="032A7497"/>
    <w:rsid w:val="03374B40"/>
    <w:rsid w:val="03471693"/>
    <w:rsid w:val="03506A67"/>
    <w:rsid w:val="03524A7C"/>
    <w:rsid w:val="03596CFB"/>
    <w:rsid w:val="035C588A"/>
    <w:rsid w:val="03601022"/>
    <w:rsid w:val="03630A6D"/>
    <w:rsid w:val="036B4E82"/>
    <w:rsid w:val="036F619B"/>
    <w:rsid w:val="037162A7"/>
    <w:rsid w:val="0374722D"/>
    <w:rsid w:val="03835556"/>
    <w:rsid w:val="03926CED"/>
    <w:rsid w:val="03964D5B"/>
    <w:rsid w:val="03986BD9"/>
    <w:rsid w:val="03B81C68"/>
    <w:rsid w:val="03C56636"/>
    <w:rsid w:val="03C77839"/>
    <w:rsid w:val="03CC3AE8"/>
    <w:rsid w:val="03CE1378"/>
    <w:rsid w:val="040027A6"/>
    <w:rsid w:val="04066B6C"/>
    <w:rsid w:val="04086214"/>
    <w:rsid w:val="041D2B24"/>
    <w:rsid w:val="04370453"/>
    <w:rsid w:val="043C45DD"/>
    <w:rsid w:val="043C4E1F"/>
    <w:rsid w:val="043D3B1D"/>
    <w:rsid w:val="046713D3"/>
    <w:rsid w:val="04906933"/>
    <w:rsid w:val="04A731E3"/>
    <w:rsid w:val="04B26BD5"/>
    <w:rsid w:val="05032894"/>
    <w:rsid w:val="05067766"/>
    <w:rsid w:val="051E5AF7"/>
    <w:rsid w:val="054A57DA"/>
    <w:rsid w:val="0557575B"/>
    <w:rsid w:val="05597183"/>
    <w:rsid w:val="055E3E7A"/>
    <w:rsid w:val="0565735F"/>
    <w:rsid w:val="05896D42"/>
    <w:rsid w:val="058C7251"/>
    <w:rsid w:val="058D7638"/>
    <w:rsid w:val="05CA7458"/>
    <w:rsid w:val="05CA79BC"/>
    <w:rsid w:val="05E437EE"/>
    <w:rsid w:val="05E73B57"/>
    <w:rsid w:val="05F54424"/>
    <w:rsid w:val="060B6E72"/>
    <w:rsid w:val="060B6EB3"/>
    <w:rsid w:val="06140AD4"/>
    <w:rsid w:val="06172BC7"/>
    <w:rsid w:val="0642551E"/>
    <w:rsid w:val="0652386C"/>
    <w:rsid w:val="06575E5C"/>
    <w:rsid w:val="066422DF"/>
    <w:rsid w:val="06841025"/>
    <w:rsid w:val="068773BF"/>
    <w:rsid w:val="068C73A3"/>
    <w:rsid w:val="069A4C14"/>
    <w:rsid w:val="069D1BB1"/>
    <w:rsid w:val="06A308E2"/>
    <w:rsid w:val="06B55C5A"/>
    <w:rsid w:val="06B96398"/>
    <w:rsid w:val="06D961CA"/>
    <w:rsid w:val="06EE181E"/>
    <w:rsid w:val="06FA580D"/>
    <w:rsid w:val="06FE67FC"/>
    <w:rsid w:val="07133C3A"/>
    <w:rsid w:val="07207A37"/>
    <w:rsid w:val="07490FC0"/>
    <w:rsid w:val="07606DF2"/>
    <w:rsid w:val="076523AD"/>
    <w:rsid w:val="0769338D"/>
    <w:rsid w:val="076F0E67"/>
    <w:rsid w:val="07702CA1"/>
    <w:rsid w:val="077F4261"/>
    <w:rsid w:val="079E21B0"/>
    <w:rsid w:val="07A56875"/>
    <w:rsid w:val="07E376B6"/>
    <w:rsid w:val="07F35586"/>
    <w:rsid w:val="07F5408D"/>
    <w:rsid w:val="07FB1F9C"/>
    <w:rsid w:val="081C3E6E"/>
    <w:rsid w:val="0827569F"/>
    <w:rsid w:val="082B41C1"/>
    <w:rsid w:val="082D3E2C"/>
    <w:rsid w:val="08315172"/>
    <w:rsid w:val="085D5C40"/>
    <w:rsid w:val="08722C35"/>
    <w:rsid w:val="08737431"/>
    <w:rsid w:val="08995A12"/>
    <w:rsid w:val="08AF4D2D"/>
    <w:rsid w:val="08C50B33"/>
    <w:rsid w:val="08F3048D"/>
    <w:rsid w:val="08F54D42"/>
    <w:rsid w:val="08FC1800"/>
    <w:rsid w:val="090D0827"/>
    <w:rsid w:val="0910078F"/>
    <w:rsid w:val="092F4F2A"/>
    <w:rsid w:val="095766BE"/>
    <w:rsid w:val="097E1037"/>
    <w:rsid w:val="098D665D"/>
    <w:rsid w:val="09AB2A9F"/>
    <w:rsid w:val="09AF633C"/>
    <w:rsid w:val="09B170C9"/>
    <w:rsid w:val="09C53F45"/>
    <w:rsid w:val="09CE595E"/>
    <w:rsid w:val="09E9287E"/>
    <w:rsid w:val="09EB5C7C"/>
    <w:rsid w:val="0A022019"/>
    <w:rsid w:val="0A2C13A0"/>
    <w:rsid w:val="0A375A74"/>
    <w:rsid w:val="0A594512"/>
    <w:rsid w:val="0A5D1A1A"/>
    <w:rsid w:val="0A9532FD"/>
    <w:rsid w:val="0A9F2882"/>
    <w:rsid w:val="0AAF350A"/>
    <w:rsid w:val="0ABB3C4F"/>
    <w:rsid w:val="0ACD7F3F"/>
    <w:rsid w:val="0B0B5A23"/>
    <w:rsid w:val="0B1E12CB"/>
    <w:rsid w:val="0B2861EA"/>
    <w:rsid w:val="0B4D7D31"/>
    <w:rsid w:val="0B753148"/>
    <w:rsid w:val="0B7E044C"/>
    <w:rsid w:val="0B8308CC"/>
    <w:rsid w:val="0B853D68"/>
    <w:rsid w:val="0B89114F"/>
    <w:rsid w:val="0BAC2D45"/>
    <w:rsid w:val="0BC42FC5"/>
    <w:rsid w:val="0BC64A11"/>
    <w:rsid w:val="0BE810D0"/>
    <w:rsid w:val="0BE8271D"/>
    <w:rsid w:val="0BF45ACB"/>
    <w:rsid w:val="0BF75479"/>
    <w:rsid w:val="0BFC1173"/>
    <w:rsid w:val="0C0F1D9B"/>
    <w:rsid w:val="0C101C46"/>
    <w:rsid w:val="0C1E1273"/>
    <w:rsid w:val="0C395AD6"/>
    <w:rsid w:val="0C4D1795"/>
    <w:rsid w:val="0C4F0916"/>
    <w:rsid w:val="0C5B463D"/>
    <w:rsid w:val="0C832405"/>
    <w:rsid w:val="0C8B11BD"/>
    <w:rsid w:val="0C8F4A13"/>
    <w:rsid w:val="0C974F5F"/>
    <w:rsid w:val="0CBF4FAE"/>
    <w:rsid w:val="0CD00C5C"/>
    <w:rsid w:val="0CD7015C"/>
    <w:rsid w:val="0CE1257E"/>
    <w:rsid w:val="0D0B315B"/>
    <w:rsid w:val="0D0C31AE"/>
    <w:rsid w:val="0D2220DF"/>
    <w:rsid w:val="0D25385B"/>
    <w:rsid w:val="0D523F6A"/>
    <w:rsid w:val="0D5D365C"/>
    <w:rsid w:val="0D63191B"/>
    <w:rsid w:val="0D665247"/>
    <w:rsid w:val="0D905CA4"/>
    <w:rsid w:val="0D9A6B00"/>
    <w:rsid w:val="0DC21F2C"/>
    <w:rsid w:val="0DD52367"/>
    <w:rsid w:val="0DD84B9C"/>
    <w:rsid w:val="0E092A5F"/>
    <w:rsid w:val="0E1F1A25"/>
    <w:rsid w:val="0E286C24"/>
    <w:rsid w:val="0E2F216D"/>
    <w:rsid w:val="0E320601"/>
    <w:rsid w:val="0E647896"/>
    <w:rsid w:val="0E9808B0"/>
    <w:rsid w:val="0EB50A9A"/>
    <w:rsid w:val="0EC6159B"/>
    <w:rsid w:val="0ED96F01"/>
    <w:rsid w:val="0F0B3904"/>
    <w:rsid w:val="0F137227"/>
    <w:rsid w:val="0F19732D"/>
    <w:rsid w:val="0F3739CF"/>
    <w:rsid w:val="0F42658A"/>
    <w:rsid w:val="0F6D3483"/>
    <w:rsid w:val="0F7C74E2"/>
    <w:rsid w:val="0F840A04"/>
    <w:rsid w:val="0F953518"/>
    <w:rsid w:val="0F9E470F"/>
    <w:rsid w:val="0F9E62C5"/>
    <w:rsid w:val="0FB41457"/>
    <w:rsid w:val="0FB60354"/>
    <w:rsid w:val="0FC4341E"/>
    <w:rsid w:val="1015088C"/>
    <w:rsid w:val="103646FE"/>
    <w:rsid w:val="10387E17"/>
    <w:rsid w:val="104240FA"/>
    <w:rsid w:val="105F5D0D"/>
    <w:rsid w:val="106E60ED"/>
    <w:rsid w:val="10934F05"/>
    <w:rsid w:val="10A8421C"/>
    <w:rsid w:val="10B30679"/>
    <w:rsid w:val="10F876F6"/>
    <w:rsid w:val="10F93BA7"/>
    <w:rsid w:val="10F960C0"/>
    <w:rsid w:val="1134122D"/>
    <w:rsid w:val="11457F96"/>
    <w:rsid w:val="11501E77"/>
    <w:rsid w:val="1161336B"/>
    <w:rsid w:val="11663A86"/>
    <w:rsid w:val="11803E4A"/>
    <w:rsid w:val="11AF6212"/>
    <w:rsid w:val="11BB0B74"/>
    <w:rsid w:val="11BF575A"/>
    <w:rsid w:val="11CF2652"/>
    <w:rsid w:val="11D21823"/>
    <w:rsid w:val="11FC1045"/>
    <w:rsid w:val="11FC563D"/>
    <w:rsid w:val="122276DF"/>
    <w:rsid w:val="124D2D99"/>
    <w:rsid w:val="12623323"/>
    <w:rsid w:val="12650F06"/>
    <w:rsid w:val="126B3D69"/>
    <w:rsid w:val="12726E48"/>
    <w:rsid w:val="12B97F52"/>
    <w:rsid w:val="12D03B05"/>
    <w:rsid w:val="12D1008E"/>
    <w:rsid w:val="12F30CAD"/>
    <w:rsid w:val="13064C41"/>
    <w:rsid w:val="130A5822"/>
    <w:rsid w:val="13274A05"/>
    <w:rsid w:val="133C1D0A"/>
    <w:rsid w:val="133C52C2"/>
    <w:rsid w:val="134745A4"/>
    <w:rsid w:val="135E27D4"/>
    <w:rsid w:val="135E5D5C"/>
    <w:rsid w:val="13714080"/>
    <w:rsid w:val="1377684E"/>
    <w:rsid w:val="138533B6"/>
    <w:rsid w:val="13986F4A"/>
    <w:rsid w:val="13CC1AF2"/>
    <w:rsid w:val="13D01CDC"/>
    <w:rsid w:val="13D10677"/>
    <w:rsid w:val="13D20089"/>
    <w:rsid w:val="13D6713B"/>
    <w:rsid w:val="14210C8B"/>
    <w:rsid w:val="14373DC1"/>
    <w:rsid w:val="143D479B"/>
    <w:rsid w:val="144A0A60"/>
    <w:rsid w:val="146A78FC"/>
    <w:rsid w:val="14772A28"/>
    <w:rsid w:val="1485128C"/>
    <w:rsid w:val="14887191"/>
    <w:rsid w:val="14A03318"/>
    <w:rsid w:val="14C83B20"/>
    <w:rsid w:val="14CB045F"/>
    <w:rsid w:val="14DC3015"/>
    <w:rsid w:val="14E5664F"/>
    <w:rsid w:val="15292485"/>
    <w:rsid w:val="153C3E6E"/>
    <w:rsid w:val="15467885"/>
    <w:rsid w:val="15496569"/>
    <w:rsid w:val="155A225D"/>
    <w:rsid w:val="156D1DC9"/>
    <w:rsid w:val="158A6F7B"/>
    <w:rsid w:val="159441B6"/>
    <w:rsid w:val="15AA5595"/>
    <w:rsid w:val="15AE0FB1"/>
    <w:rsid w:val="15B10C43"/>
    <w:rsid w:val="15CE063D"/>
    <w:rsid w:val="15D90209"/>
    <w:rsid w:val="15E15C54"/>
    <w:rsid w:val="15E32DFE"/>
    <w:rsid w:val="16243B17"/>
    <w:rsid w:val="1632198D"/>
    <w:rsid w:val="16322D10"/>
    <w:rsid w:val="163832C2"/>
    <w:rsid w:val="16385F3B"/>
    <w:rsid w:val="1665514E"/>
    <w:rsid w:val="16851A37"/>
    <w:rsid w:val="16C32C3E"/>
    <w:rsid w:val="16C332F9"/>
    <w:rsid w:val="16EF7233"/>
    <w:rsid w:val="16FD7A46"/>
    <w:rsid w:val="17072598"/>
    <w:rsid w:val="17152470"/>
    <w:rsid w:val="171D7D60"/>
    <w:rsid w:val="17332A25"/>
    <w:rsid w:val="17571FE7"/>
    <w:rsid w:val="17636460"/>
    <w:rsid w:val="176477D2"/>
    <w:rsid w:val="17696EB8"/>
    <w:rsid w:val="178512DB"/>
    <w:rsid w:val="17872239"/>
    <w:rsid w:val="17A85469"/>
    <w:rsid w:val="17AB2567"/>
    <w:rsid w:val="17AB6524"/>
    <w:rsid w:val="17CB5CA4"/>
    <w:rsid w:val="17E21254"/>
    <w:rsid w:val="17F044DF"/>
    <w:rsid w:val="17FE1E97"/>
    <w:rsid w:val="17FE1EDA"/>
    <w:rsid w:val="18204ACA"/>
    <w:rsid w:val="18263100"/>
    <w:rsid w:val="183519C4"/>
    <w:rsid w:val="18432B1A"/>
    <w:rsid w:val="18626D2D"/>
    <w:rsid w:val="18642667"/>
    <w:rsid w:val="18662174"/>
    <w:rsid w:val="186F50D4"/>
    <w:rsid w:val="187A6BB3"/>
    <w:rsid w:val="18A02FCD"/>
    <w:rsid w:val="18A21364"/>
    <w:rsid w:val="18A23778"/>
    <w:rsid w:val="18A413B0"/>
    <w:rsid w:val="18B63650"/>
    <w:rsid w:val="18B822B2"/>
    <w:rsid w:val="18C14AFE"/>
    <w:rsid w:val="18C933CA"/>
    <w:rsid w:val="18D02531"/>
    <w:rsid w:val="18DA39A8"/>
    <w:rsid w:val="18ED5D15"/>
    <w:rsid w:val="19004E8E"/>
    <w:rsid w:val="190C29F4"/>
    <w:rsid w:val="19336488"/>
    <w:rsid w:val="19407E58"/>
    <w:rsid w:val="195D4DFD"/>
    <w:rsid w:val="196755DB"/>
    <w:rsid w:val="196C7F00"/>
    <w:rsid w:val="198C7630"/>
    <w:rsid w:val="19E53F70"/>
    <w:rsid w:val="19EF4C52"/>
    <w:rsid w:val="19F62FDA"/>
    <w:rsid w:val="1A0A1ED2"/>
    <w:rsid w:val="1A3A6C95"/>
    <w:rsid w:val="1A517136"/>
    <w:rsid w:val="1A611E2A"/>
    <w:rsid w:val="1A6E4AE6"/>
    <w:rsid w:val="1A7545CA"/>
    <w:rsid w:val="1A851A3F"/>
    <w:rsid w:val="1A9E2A16"/>
    <w:rsid w:val="1AA75181"/>
    <w:rsid w:val="1AA75817"/>
    <w:rsid w:val="1AC72105"/>
    <w:rsid w:val="1AE37884"/>
    <w:rsid w:val="1B1565A6"/>
    <w:rsid w:val="1B1823F1"/>
    <w:rsid w:val="1B2D0C6E"/>
    <w:rsid w:val="1B2F0C94"/>
    <w:rsid w:val="1B703281"/>
    <w:rsid w:val="1BA8504D"/>
    <w:rsid w:val="1BC654FB"/>
    <w:rsid w:val="1BC7573B"/>
    <w:rsid w:val="1BC80CB0"/>
    <w:rsid w:val="1BCE340A"/>
    <w:rsid w:val="1BD15C99"/>
    <w:rsid w:val="1BD52095"/>
    <w:rsid w:val="1BE63F86"/>
    <w:rsid w:val="1BF81E6B"/>
    <w:rsid w:val="1C170EA3"/>
    <w:rsid w:val="1C1F4994"/>
    <w:rsid w:val="1C240B19"/>
    <w:rsid w:val="1C514021"/>
    <w:rsid w:val="1C7E4359"/>
    <w:rsid w:val="1C953336"/>
    <w:rsid w:val="1CAA5FCE"/>
    <w:rsid w:val="1CB10A9E"/>
    <w:rsid w:val="1CBE556E"/>
    <w:rsid w:val="1CCA5593"/>
    <w:rsid w:val="1CE364F3"/>
    <w:rsid w:val="1CE513F2"/>
    <w:rsid w:val="1CE858CA"/>
    <w:rsid w:val="1D212653"/>
    <w:rsid w:val="1D385C74"/>
    <w:rsid w:val="1D412566"/>
    <w:rsid w:val="1D5D79A6"/>
    <w:rsid w:val="1D641BF6"/>
    <w:rsid w:val="1D671974"/>
    <w:rsid w:val="1D68701E"/>
    <w:rsid w:val="1D6B388D"/>
    <w:rsid w:val="1D830DD0"/>
    <w:rsid w:val="1D8B5084"/>
    <w:rsid w:val="1D9121D8"/>
    <w:rsid w:val="1D993F18"/>
    <w:rsid w:val="1DC555E3"/>
    <w:rsid w:val="1DD819A1"/>
    <w:rsid w:val="1DED3BD0"/>
    <w:rsid w:val="1DF91165"/>
    <w:rsid w:val="1DFC3A9B"/>
    <w:rsid w:val="1DFF3730"/>
    <w:rsid w:val="1E331773"/>
    <w:rsid w:val="1E4B5663"/>
    <w:rsid w:val="1E537E13"/>
    <w:rsid w:val="1E646258"/>
    <w:rsid w:val="1E650217"/>
    <w:rsid w:val="1E697052"/>
    <w:rsid w:val="1E6978AD"/>
    <w:rsid w:val="1E8028F3"/>
    <w:rsid w:val="1E971EE6"/>
    <w:rsid w:val="1EDA5286"/>
    <w:rsid w:val="1EDE434D"/>
    <w:rsid w:val="1EE149F3"/>
    <w:rsid w:val="1EE42BE2"/>
    <w:rsid w:val="1EE6112F"/>
    <w:rsid w:val="1F0B4604"/>
    <w:rsid w:val="1F155459"/>
    <w:rsid w:val="1F1A507A"/>
    <w:rsid w:val="1F1E1AB8"/>
    <w:rsid w:val="1F501410"/>
    <w:rsid w:val="1F88158B"/>
    <w:rsid w:val="1F8A72DF"/>
    <w:rsid w:val="1F8A773F"/>
    <w:rsid w:val="1F90319A"/>
    <w:rsid w:val="1FA304B3"/>
    <w:rsid w:val="1FA91F8B"/>
    <w:rsid w:val="1FAD4973"/>
    <w:rsid w:val="1FB075A6"/>
    <w:rsid w:val="1FE4668C"/>
    <w:rsid w:val="1FE934B8"/>
    <w:rsid w:val="1FF133AC"/>
    <w:rsid w:val="20044443"/>
    <w:rsid w:val="201D1851"/>
    <w:rsid w:val="20280672"/>
    <w:rsid w:val="202B4369"/>
    <w:rsid w:val="20327698"/>
    <w:rsid w:val="20375AAD"/>
    <w:rsid w:val="20375BCA"/>
    <w:rsid w:val="203A4E35"/>
    <w:rsid w:val="205F797C"/>
    <w:rsid w:val="206E3057"/>
    <w:rsid w:val="208126D3"/>
    <w:rsid w:val="20923B03"/>
    <w:rsid w:val="209D461C"/>
    <w:rsid w:val="20C52F62"/>
    <w:rsid w:val="20CB1B51"/>
    <w:rsid w:val="20CF29A7"/>
    <w:rsid w:val="20D03EF8"/>
    <w:rsid w:val="20D142ED"/>
    <w:rsid w:val="20EC128F"/>
    <w:rsid w:val="21081FD0"/>
    <w:rsid w:val="21095981"/>
    <w:rsid w:val="21157AE5"/>
    <w:rsid w:val="21404041"/>
    <w:rsid w:val="21425A59"/>
    <w:rsid w:val="214E201A"/>
    <w:rsid w:val="217658D5"/>
    <w:rsid w:val="217C2ACE"/>
    <w:rsid w:val="21962173"/>
    <w:rsid w:val="21974C44"/>
    <w:rsid w:val="219C570B"/>
    <w:rsid w:val="21A73A19"/>
    <w:rsid w:val="21AB1C59"/>
    <w:rsid w:val="21C70A74"/>
    <w:rsid w:val="21D75F61"/>
    <w:rsid w:val="21D9228D"/>
    <w:rsid w:val="21DB1151"/>
    <w:rsid w:val="21EE3900"/>
    <w:rsid w:val="220C3D82"/>
    <w:rsid w:val="220E00EF"/>
    <w:rsid w:val="22231DCB"/>
    <w:rsid w:val="22350132"/>
    <w:rsid w:val="2249004A"/>
    <w:rsid w:val="225404D8"/>
    <w:rsid w:val="227A0E1D"/>
    <w:rsid w:val="22940D8A"/>
    <w:rsid w:val="22992D35"/>
    <w:rsid w:val="22A14096"/>
    <w:rsid w:val="22A7003B"/>
    <w:rsid w:val="22BC7217"/>
    <w:rsid w:val="22D2545E"/>
    <w:rsid w:val="22DD2112"/>
    <w:rsid w:val="230A639A"/>
    <w:rsid w:val="23355EBA"/>
    <w:rsid w:val="23481733"/>
    <w:rsid w:val="234D4DC0"/>
    <w:rsid w:val="23500A87"/>
    <w:rsid w:val="235352F6"/>
    <w:rsid w:val="23727CC4"/>
    <w:rsid w:val="23745FFF"/>
    <w:rsid w:val="23847689"/>
    <w:rsid w:val="239B4CDA"/>
    <w:rsid w:val="23A5290B"/>
    <w:rsid w:val="23BA18A3"/>
    <w:rsid w:val="23CE6F08"/>
    <w:rsid w:val="23F65C1B"/>
    <w:rsid w:val="23F773E0"/>
    <w:rsid w:val="240E783E"/>
    <w:rsid w:val="24190744"/>
    <w:rsid w:val="24272A15"/>
    <w:rsid w:val="24440C4B"/>
    <w:rsid w:val="2458175B"/>
    <w:rsid w:val="24586E2E"/>
    <w:rsid w:val="245D3172"/>
    <w:rsid w:val="245F0870"/>
    <w:rsid w:val="245F6A92"/>
    <w:rsid w:val="2465424F"/>
    <w:rsid w:val="2471600A"/>
    <w:rsid w:val="24725BCD"/>
    <w:rsid w:val="247427C4"/>
    <w:rsid w:val="24997B60"/>
    <w:rsid w:val="24A359B8"/>
    <w:rsid w:val="24A6566D"/>
    <w:rsid w:val="24AD6AC9"/>
    <w:rsid w:val="24C6530E"/>
    <w:rsid w:val="24CA4BCF"/>
    <w:rsid w:val="24F520E0"/>
    <w:rsid w:val="24FC6FCD"/>
    <w:rsid w:val="25021834"/>
    <w:rsid w:val="2502253B"/>
    <w:rsid w:val="25206BEF"/>
    <w:rsid w:val="253E3776"/>
    <w:rsid w:val="254D105B"/>
    <w:rsid w:val="25664723"/>
    <w:rsid w:val="256865EC"/>
    <w:rsid w:val="2576600E"/>
    <w:rsid w:val="25A4492E"/>
    <w:rsid w:val="25D23300"/>
    <w:rsid w:val="25E07794"/>
    <w:rsid w:val="25E65E1E"/>
    <w:rsid w:val="25F048F7"/>
    <w:rsid w:val="26192110"/>
    <w:rsid w:val="26462464"/>
    <w:rsid w:val="264E1191"/>
    <w:rsid w:val="265B413E"/>
    <w:rsid w:val="267F637D"/>
    <w:rsid w:val="268B5F16"/>
    <w:rsid w:val="26903011"/>
    <w:rsid w:val="26CE23BD"/>
    <w:rsid w:val="26CF2015"/>
    <w:rsid w:val="26D053D0"/>
    <w:rsid w:val="26E5760C"/>
    <w:rsid w:val="26F01750"/>
    <w:rsid w:val="27033D48"/>
    <w:rsid w:val="272C7AA0"/>
    <w:rsid w:val="27425CBD"/>
    <w:rsid w:val="274F4757"/>
    <w:rsid w:val="275566BC"/>
    <w:rsid w:val="275F13D8"/>
    <w:rsid w:val="276A4338"/>
    <w:rsid w:val="276E13DC"/>
    <w:rsid w:val="276F2DF6"/>
    <w:rsid w:val="27A2563A"/>
    <w:rsid w:val="27A5435C"/>
    <w:rsid w:val="27B5406F"/>
    <w:rsid w:val="27CF5660"/>
    <w:rsid w:val="27EB6776"/>
    <w:rsid w:val="27F72CAE"/>
    <w:rsid w:val="28012F00"/>
    <w:rsid w:val="280919F0"/>
    <w:rsid w:val="280A2D71"/>
    <w:rsid w:val="28161F71"/>
    <w:rsid w:val="28291A98"/>
    <w:rsid w:val="285943BB"/>
    <w:rsid w:val="285A3604"/>
    <w:rsid w:val="286B2DA0"/>
    <w:rsid w:val="28703626"/>
    <w:rsid w:val="2877517C"/>
    <w:rsid w:val="288A4FB9"/>
    <w:rsid w:val="288F6768"/>
    <w:rsid w:val="28AC2DD7"/>
    <w:rsid w:val="28B83071"/>
    <w:rsid w:val="28DD6A42"/>
    <w:rsid w:val="28E80453"/>
    <w:rsid w:val="29120A2F"/>
    <w:rsid w:val="29263803"/>
    <w:rsid w:val="293D352B"/>
    <w:rsid w:val="29606E93"/>
    <w:rsid w:val="297E2B8D"/>
    <w:rsid w:val="29AE430A"/>
    <w:rsid w:val="29B56EF1"/>
    <w:rsid w:val="29BB7F42"/>
    <w:rsid w:val="29BD5F8E"/>
    <w:rsid w:val="29CC4624"/>
    <w:rsid w:val="29E47F09"/>
    <w:rsid w:val="29EA3C22"/>
    <w:rsid w:val="29FE4B8C"/>
    <w:rsid w:val="2A0D6CE2"/>
    <w:rsid w:val="2A11668C"/>
    <w:rsid w:val="2A3E7119"/>
    <w:rsid w:val="2A6F576C"/>
    <w:rsid w:val="2A76289B"/>
    <w:rsid w:val="2A7912AE"/>
    <w:rsid w:val="2A7A00F7"/>
    <w:rsid w:val="2A86701D"/>
    <w:rsid w:val="2A942EA2"/>
    <w:rsid w:val="2ABD2DF6"/>
    <w:rsid w:val="2AD02FF7"/>
    <w:rsid w:val="2AEA3D65"/>
    <w:rsid w:val="2B152983"/>
    <w:rsid w:val="2B352D10"/>
    <w:rsid w:val="2B371736"/>
    <w:rsid w:val="2B607ED5"/>
    <w:rsid w:val="2B6631BE"/>
    <w:rsid w:val="2B677E57"/>
    <w:rsid w:val="2B69175D"/>
    <w:rsid w:val="2B6A730F"/>
    <w:rsid w:val="2B770FAC"/>
    <w:rsid w:val="2B9A5673"/>
    <w:rsid w:val="2BA32614"/>
    <w:rsid w:val="2BB4233F"/>
    <w:rsid w:val="2BC13E30"/>
    <w:rsid w:val="2BD43946"/>
    <w:rsid w:val="2BF523B5"/>
    <w:rsid w:val="2BFE419A"/>
    <w:rsid w:val="2C0E37D1"/>
    <w:rsid w:val="2C1122BD"/>
    <w:rsid w:val="2C152025"/>
    <w:rsid w:val="2C1B76E3"/>
    <w:rsid w:val="2C211B1A"/>
    <w:rsid w:val="2C254FE0"/>
    <w:rsid w:val="2C3F4001"/>
    <w:rsid w:val="2C3F41F4"/>
    <w:rsid w:val="2C4129B1"/>
    <w:rsid w:val="2C4E2FD4"/>
    <w:rsid w:val="2C5644C2"/>
    <w:rsid w:val="2C5C30CF"/>
    <w:rsid w:val="2C712507"/>
    <w:rsid w:val="2C756D7E"/>
    <w:rsid w:val="2C9B18BD"/>
    <w:rsid w:val="2CAC23C4"/>
    <w:rsid w:val="2CB03834"/>
    <w:rsid w:val="2CB47BE5"/>
    <w:rsid w:val="2CBD4B56"/>
    <w:rsid w:val="2CC25CAC"/>
    <w:rsid w:val="2CD00392"/>
    <w:rsid w:val="2CD8397F"/>
    <w:rsid w:val="2CD95748"/>
    <w:rsid w:val="2CFF2F8C"/>
    <w:rsid w:val="2D0244D3"/>
    <w:rsid w:val="2D0B4632"/>
    <w:rsid w:val="2D2F4165"/>
    <w:rsid w:val="2D465574"/>
    <w:rsid w:val="2D4679C7"/>
    <w:rsid w:val="2D5F0A8D"/>
    <w:rsid w:val="2D620D52"/>
    <w:rsid w:val="2D6E0E70"/>
    <w:rsid w:val="2D7B08E7"/>
    <w:rsid w:val="2D7F5A5A"/>
    <w:rsid w:val="2D8A1CBD"/>
    <w:rsid w:val="2D937E9C"/>
    <w:rsid w:val="2D9770AB"/>
    <w:rsid w:val="2D9D4A31"/>
    <w:rsid w:val="2D9F51EF"/>
    <w:rsid w:val="2DB52380"/>
    <w:rsid w:val="2DCB22BF"/>
    <w:rsid w:val="2DD65871"/>
    <w:rsid w:val="2DE10C07"/>
    <w:rsid w:val="2DF61FB5"/>
    <w:rsid w:val="2E426B39"/>
    <w:rsid w:val="2E6635B2"/>
    <w:rsid w:val="2E6734F5"/>
    <w:rsid w:val="2E705615"/>
    <w:rsid w:val="2E802883"/>
    <w:rsid w:val="2E9F4EF0"/>
    <w:rsid w:val="2EBA583E"/>
    <w:rsid w:val="2EF02587"/>
    <w:rsid w:val="2EF92BF5"/>
    <w:rsid w:val="2F0D31FF"/>
    <w:rsid w:val="2F0F45A5"/>
    <w:rsid w:val="2F1F6CC8"/>
    <w:rsid w:val="2F471B5D"/>
    <w:rsid w:val="2F4B3485"/>
    <w:rsid w:val="2F615761"/>
    <w:rsid w:val="2F745842"/>
    <w:rsid w:val="2F765DFE"/>
    <w:rsid w:val="2F880E41"/>
    <w:rsid w:val="2F8D7D31"/>
    <w:rsid w:val="2F9A3B15"/>
    <w:rsid w:val="2FA17266"/>
    <w:rsid w:val="2FAE1089"/>
    <w:rsid w:val="2FD22FA5"/>
    <w:rsid w:val="2FE110DF"/>
    <w:rsid w:val="2FE9008F"/>
    <w:rsid w:val="2FF47B84"/>
    <w:rsid w:val="302002F6"/>
    <w:rsid w:val="303B5116"/>
    <w:rsid w:val="304B366D"/>
    <w:rsid w:val="30501B12"/>
    <w:rsid w:val="3061333A"/>
    <w:rsid w:val="30634B9C"/>
    <w:rsid w:val="306959C8"/>
    <w:rsid w:val="30713BB8"/>
    <w:rsid w:val="307309D0"/>
    <w:rsid w:val="30751210"/>
    <w:rsid w:val="30775A8A"/>
    <w:rsid w:val="308A07FB"/>
    <w:rsid w:val="309707EB"/>
    <w:rsid w:val="309E59F3"/>
    <w:rsid w:val="309F6B26"/>
    <w:rsid w:val="30A3569D"/>
    <w:rsid w:val="30A85B40"/>
    <w:rsid w:val="30BF1193"/>
    <w:rsid w:val="30C37B3B"/>
    <w:rsid w:val="30D34E77"/>
    <w:rsid w:val="30DB6CFA"/>
    <w:rsid w:val="30E02785"/>
    <w:rsid w:val="30E054C2"/>
    <w:rsid w:val="30E6522D"/>
    <w:rsid w:val="30E76275"/>
    <w:rsid w:val="31030DB0"/>
    <w:rsid w:val="310F77D5"/>
    <w:rsid w:val="31144599"/>
    <w:rsid w:val="31167BC8"/>
    <w:rsid w:val="31181B34"/>
    <w:rsid w:val="317A37F3"/>
    <w:rsid w:val="319E7577"/>
    <w:rsid w:val="31AA47D5"/>
    <w:rsid w:val="31C95FB7"/>
    <w:rsid w:val="31D76A14"/>
    <w:rsid w:val="31DB3363"/>
    <w:rsid w:val="31EB59EA"/>
    <w:rsid w:val="32012797"/>
    <w:rsid w:val="32175C61"/>
    <w:rsid w:val="321A67E9"/>
    <w:rsid w:val="321F155D"/>
    <w:rsid w:val="32304DC4"/>
    <w:rsid w:val="323B329C"/>
    <w:rsid w:val="324F3CDB"/>
    <w:rsid w:val="32562427"/>
    <w:rsid w:val="32793380"/>
    <w:rsid w:val="32800535"/>
    <w:rsid w:val="3282343B"/>
    <w:rsid w:val="32860D5B"/>
    <w:rsid w:val="32BD79FA"/>
    <w:rsid w:val="32BF485B"/>
    <w:rsid w:val="32D250D7"/>
    <w:rsid w:val="32F14229"/>
    <w:rsid w:val="32F673C9"/>
    <w:rsid w:val="330940D1"/>
    <w:rsid w:val="331A79BF"/>
    <w:rsid w:val="335E2913"/>
    <w:rsid w:val="336B5029"/>
    <w:rsid w:val="33714DD5"/>
    <w:rsid w:val="338E30F3"/>
    <w:rsid w:val="33953D81"/>
    <w:rsid w:val="339E0555"/>
    <w:rsid w:val="33A61845"/>
    <w:rsid w:val="33B056AD"/>
    <w:rsid w:val="33B75CFD"/>
    <w:rsid w:val="33F36E75"/>
    <w:rsid w:val="34107D1B"/>
    <w:rsid w:val="34184C6D"/>
    <w:rsid w:val="34220362"/>
    <w:rsid w:val="34371578"/>
    <w:rsid w:val="34422B99"/>
    <w:rsid w:val="34502047"/>
    <w:rsid w:val="34576A51"/>
    <w:rsid w:val="347B41D6"/>
    <w:rsid w:val="34887C80"/>
    <w:rsid w:val="348A679F"/>
    <w:rsid w:val="349D39DF"/>
    <w:rsid w:val="34B2321F"/>
    <w:rsid w:val="34B75F78"/>
    <w:rsid w:val="34C462C5"/>
    <w:rsid w:val="34D67A66"/>
    <w:rsid w:val="34D83964"/>
    <w:rsid w:val="34DD7A46"/>
    <w:rsid w:val="34E22D4D"/>
    <w:rsid w:val="34E50681"/>
    <w:rsid w:val="34EA06CC"/>
    <w:rsid w:val="34F87E11"/>
    <w:rsid w:val="3510721B"/>
    <w:rsid w:val="35167E56"/>
    <w:rsid w:val="35193659"/>
    <w:rsid w:val="353314C1"/>
    <w:rsid w:val="35332161"/>
    <w:rsid w:val="3539181C"/>
    <w:rsid w:val="353966C7"/>
    <w:rsid w:val="3551737E"/>
    <w:rsid w:val="35566FCD"/>
    <w:rsid w:val="355B03C5"/>
    <w:rsid w:val="358E10DC"/>
    <w:rsid w:val="35A77852"/>
    <w:rsid w:val="35B314C7"/>
    <w:rsid w:val="35BB3EF3"/>
    <w:rsid w:val="35DF5D15"/>
    <w:rsid w:val="36272C81"/>
    <w:rsid w:val="363A38D8"/>
    <w:rsid w:val="364621E5"/>
    <w:rsid w:val="369E78AD"/>
    <w:rsid w:val="36CA76BA"/>
    <w:rsid w:val="36CB447F"/>
    <w:rsid w:val="36DA19C6"/>
    <w:rsid w:val="36DE43C3"/>
    <w:rsid w:val="36F770F7"/>
    <w:rsid w:val="37044253"/>
    <w:rsid w:val="37044AB5"/>
    <w:rsid w:val="3707787B"/>
    <w:rsid w:val="372513ED"/>
    <w:rsid w:val="3734522D"/>
    <w:rsid w:val="374177B4"/>
    <w:rsid w:val="375A5D83"/>
    <w:rsid w:val="376A7096"/>
    <w:rsid w:val="37770718"/>
    <w:rsid w:val="37B61638"/>
    <w:rsid w:val="37C208F7"/>
    <w:rsid w:val="37CD10FF"/>
    <w:rsid w:val="37D62942"/>
    <w:rsid w:val="37D74C45"/>
    <w:rsid w:val="37E43D29"/>
    <w:rsid w:val="380A0BCE"/>
    <w:rsid w:val="38295F98"/>
    <w:rsid w:val="38407038"/>
    <w:rsid w:val="38465314"/>
    <w:rsid w:val="38501C08"/>
    <w:rsid w:val="385D10A5"/>
    <w:rsid w:val="385D4AEE"/>
    <w:rsid w:val="38625EEA"/>
    <w:rsid w:val="38853687"/>
    <w:rsid w:val="38917236"/>
    <w:rsid w:val="389310CC"/>
    <w:rsid w:val="38CA41A6"/>
    <w:rsid w:val="38D2402F"/>
    <w:rsid w:val="38E4161A"/>
    <w:rsid w:val="38F364A0"/>
    <w:rsid w:val="38F566A9"/>
    <w:rsid w:val="38F7114A"/>
    <w:rsid w:val="38F80D67"/>
    <w:rsid w:val="38FA60C2"/>
    <w:rsid w:val="38FF0B05"/>
    <w:rsid w:val="394045E3"/>
    <w:rsid w:val="39421910"/>
    <w:rsid w:val="394908C8"/>
    <w:rsid w:val="39656C7E"/>
    <w:rsid w:val="39724ED2"/>
    <w:rsid w:val="398B7582"/>
    <w:rsid w:val="39937D04"/>
    <w:rsid w:val="39B550C9"/>
    <w:rsid w:val="39CC720A"/>
    <w:rsid w:val="39D8555A"/>
    <w:rsid w:val="39F35222"/>
    <w:rsid w:val="39FB0643"/>
    <w:rsid w:val="39FC6576"/>
    <w:rsid w:val="3A01162E"/>
    <w:rsid w:val="3A025462"/>
    <w:rsid w:val="3A0914F9"/>
    <w:rsid w:val="3A197D11"/>
    <w:rsid w:val="3A28148E"/>
    <w:rsid w:val="3A404293"/>
    <w:rsid w:val="3A733D4B"/>
    <w:rsid w:val="3A7F0E8C"/>
    <w:rsid w:val="3A8167DF"/>
    <w:rsid w:val="3AA15877"/>
    <w:rsid w:val="3ABB4A35"/>
    <w:rsid w:val="3AC43EAC"/>
    <w:rsid w:val="3AC56A05"/>
    <w:rsid w:val="3AE27222"/>
    <w:rsid w:val="3AF655DF"/>
    <w:rsid w:val="3B11094E"/>
    <w:rsid w:val="3B247669"/>
    <w:rsid w:val="3B2B3F0B"/>
    <w:rsid w:val="3B3F5E5A"/>
    <w:rsid w:val="3B4B5CE8"/>
    <w:rsid w:val="3B5560AB"/>
    <w:rsid w:val="3B6659C3"/>
    <w:rsid w:val="3B7A147E"/>
    <w:rsid w:val="3B8410F1"/>
    <w:rsid w:val="3B872CFD"/>
    <w:rsid w:val="3B9827B7"/>
    <w:rsid w:val="3BCA0ADC"/>
    <w:rsid w:val="3BDB4B89"/>
    <w:rsid w:val="3BE22FE3"/>
    <w:rsid w:val="3BFF7D8F"/>
    <w:rsid w:val="3C0A1261"/>
    <w:rsid w:val="3C126194"/>
    <w:rsid w:val="3C1360D2"/>
    <w:rsid w:val="3C167E72"/>
    <w:rsid w:val="3C1C7069"/>
    <w:rsid w:val="3C2064AB"/>
    <w:rsid w:val="3C230CF9"/>
    <w:rsid w:val="3C4F3C74"/>
    <w:rsid w:val="3C7550C0"/>
    <w:rsid w:val="3C814F3A"/>
    <w:rsid w:val="3C8A17DA"/>
    <w:rsid w:val="3C907F8B"/>
    <w:rsid w:val="3CA5062E"/>
    <w:rsid w:val="3CA65FB0"/>
    <w:rsid w:val="3CB04A46"/>
    <w:rsid w:val="3CB649DF"/>
    <w:rsid w:val="3CDC2737"/>
    <w:rsid w:val="3D1D0B79"/>
    <w:rsid w:val="3D3012D0"/>
    <w:rsid w:val="3D3A37A7"/>
    <w:rsid w:val="3D6C3212"/>
    <w:rsid w:val="3D7A73E4"/>
    <w:rsid w:val="3D7E5AA2"/>
    <w:rsid w:val="3D8F141A"/>
    <w:rsid w:val="3DBF6B5F"/>
    <w:rsid w:val="3DC0694A"/>
    <w:rsid w:val="3DC11AC6"/>
    <w:rsid w:val="3DC704C6"/>
    <w:rsid w:val="3DCC6379"/>
    <w:rsid w:val="3DDB111F"/>
    <w:rsid w:val="3E07419A"/>
    <w:rsid w:val="3E390698"/>
    <w:rsid w:val="3E417D96"/>
    <w:rsid w:val="3E662C50"/>
    <w:rsid w:val="3E8F5FCA"/>
    <w:rsid w:val="3E9C3E74"/>
    <w:rsid w:val="3EA72FF3"/>
    <w:rsid w:val="3EFE0CED"/>
    <w:rsid w:val="3F0A670D"/>
    <w:rsid w:val="3F122284"/>
    <w:rsid w:val="3F18551E"/>
    <w:rsid w:val="3F4E5CC5"/>
    <w:rsid w:val="3F50363D"/>
    <w:rsid w:val="3F504026"/>
    <w:rsid w:val="3F521A92"/>
    <w:rsid w:val="3F6E7B84"/>
    <w:rsid w:val="3F892743"/>
    <w:rsid w:val="3F8E15A9"/>
    <w:rsid w:val="3FB420E8"/>
    <w:rsid w:val="3FB46CD6"/>
    <w:rsid w:val="3FE37FAC"/>
    <w:rsid w:val="3FFA55B0"/>
    <w:rsid w:val="400D4D38"/>
    <w:rsid w:val="40361065"/>
    <w:rsid w:val="404402EF"/>
    <w:rsid w:val="40624E08"/>
    <w:rsid w:val="406253F2"/>
    <w:rsid w:val="40732899"/>
    <w:rsid w:val="407E4344"/>
    <w:rsid w:val="408309C9"/>
    <w:rsid w:val="40837C12"/>
    <w:rsid w:val="408625D1"/>
    <w:rsid w:val="40952947"/>
    <w:rsid w:val="409F29B9"/>
    <w:rsid w:val="40A873F1"/>
    <w:rsid w:val="40AE536C"/>
    <w:rsid w:val="40AF2F17"/>
    <w:rsid w:val="40DC49CE"/>
    <w:rsid w:val="40ED13D5"/>
    <w:rsid w:val="40EF5545"/>
    <w:rsid w:val="410F3F0B"/>
    <w:rsid w:val="41174E6D"/>
    <w:rsid w:val="41455055"/>
    <w:rsid w:val="415573BC"/>
    <w:rsid w:val="415F4A22"/>
    <w:rsid w:val="41665B89"/>
    <w:rsid w:val="41716576"/>
    <w:rsid w:val="41931172"/>
    <w:rsid w:val="419D671A"/>
    <w:rsid w:val="41A64298"/>
    <w:rsid w:val="41A941ED"/>
    <w:rsid w:val="41B5518B"/>
    <w:rsid w:val="41E404C3"/>
    <w:rsid w:val="41FC11AA"/>
    <w:rsid w:val="420903E4"/>
    <w:rsid w:val="421636B3"/>
    <w:rsid w:val="423E7570"/>
    <w:rsid w:val="424D7FC1"/>
    <w:rsid w:val="42690BA8"/>
    <w:rsid w:val="42800DF8"/>
    <w:rsid w:val="429079CD"/>
    <w:rsid w:val="429B7BCB"/>
    <w:rsid w:val="42E819BE"/>
    <w:rsid w:val="42F8253B"/>
    <w:rsid w:val="430F2C02"/>
    <w:rsid w:val="4312535A"/>
    <w:rsid w:val="433602B1"/>
    <w:rsid w:val="43560149"/>
    <w:rsid w:val="437D3481"/>
    <w:rsid w:val="437F15C7"/>
    <w:rsid w:val="43823437"/>
    <w:rsid w:val="43AE3844"/>
    <w:rsid w:val="43C128EE"/>
    <w:rsid w:val="43FE5C73"/>
    <w:rsid w:val="44094D6C"/>
    <w:rsid w:val="44164734"/>
    <w:rsid w:val="441D16BD"/>
    <w:rsid w:val="442F4958"/>
    <w:rsid w:val="44411827"/>
    <w:rsid w:val="44451C91"/>
    <w:rsid w:val="447363AE"/>
    <w:rsid w:val="448B5BA4"/>
    <w:rsid w:val="44982791"/>
    <w:rsid w:val="44D51501"/>
    <w:rsid w:val="44D7315B"/>
    <w:rsid w:val="44E45357"/>
    <w:rsid w:val="45012324"/>
    <w:rsid w:val="45585E5B"/>
    <w:rsid w:val="456B1FE4"/>
    <w:rsid w:val="45E67458"/>
    <w:rsid w:val="45E80566"/>
    <w:rsid w:val="463259A9"/>
    <w:rsid w:val="463A7559"/>
    <w:rsid w:val="463E3F3E"/>
    <w:rsid w:val="46750AF4"/>
    <w:rsid w:val="46971C88"/>
    <w:rsid w:val="46A41C15"/>
    <w:rsid w:val="46B11F94"/>
    <w:rsid w:val="46C2789E"/>
    <w:rsid w:val="46F3215C"/>
    <w:rsid w:val="47046A26"/>
    <w:rsid w:val="47185FA9"/>
    <w:rsid w:val="47325FDE"/>
    <w:rsid w:val="47446FDB"/>
    <w:rsid w:val="47517AE0"/>
    <w:rsid w:val="4756148C"/>
    <w:rsid w:val="475F288C"/>
    <w:rsid w:val="4767751F"/>
    <w:rsid w:val="476E1FA4"/>
    <w:rsid w:val="47797BCE"/>
    <w:rsid w:val="477A6E15"/>
    <w:rsid w:val="47894C0D"/>
    <w:rsid w:val="47952F0D"/>
    <w:rsid w:val="47C445F1"/>
    <w:rsid w:val="47C513D7"/>
    <w:rsid w:val="47E839EF"/>
    <w:rsid w:val="47F74EEC"/>
    <w:rsid w:val="48046674"/>
    <w:rsid w:val="480A37FB"/>
    <w:rsid w:val="480B0543"/>
    <w:rsid w:val="482F363C"/>
    <w:rsid w:val="483018F8"/>
    <w:rsid w:val="483C51E9"/>
    <w:rsid w:val="484203C6"/>
    <w:rsid w:val="484C260C"/>
    <w:rsid w:val="484D1DCD"/>
    <w:rsid w:val="48585C0A"/>
    <w:rsid w:val="48623CC0"/>
    <w:rsid w:val="4880045B"/>
    <w:rsid w:val="48807AA1"/>
    <w:rsid w:val="48936BE1"/>
    <w:rsid w:val="48972F7A"/>
    <w:rsid w:val="489D15AC"/>
    <w:rsid w:val="489E4A0B"/>
    <w:rsid w:val="48AE7196"/>
    <w:rsid w:val="48CE0303"/>
    <w:rsid w:val="48D61140"/>
    <w:rsid w:val="48E37C74"/>
    <w:rsid w:val="48F03DFC"/>
    <w:rsid w:val="491015D6"/>
    <w:rsid w:val="4913193F"/>
    <w:rsid w:val="49163CD0"/>
    <w:rsid w:val="492A2DC7"/>
    <w:rsid w:val="49343278"/>
    <w:rsid w:val="494971B5"/>
    <w:rsid w:val="494A31F3"/>
    <w:rsid w:val="494F7E32"/>
    <w:rsid w:val="495368B9"/>
    <w:rsid w:val="49547457"/>
    <w:rsid w:val="495650C4"/>
    <w:rsid w:val="495A345E"/>
    <w:rsid w:val="4960433B"/>
    <w:rsid w:val="497A30FC"/>
    <w:rsid w:val="499B2EC1"/>
    <w:rsid w:val="499D3B93"/>
    <w:rsid w:val="499F26FA"/>
    <w:rsid w:val="49A108AA"/>
    <w:rsid w:val="49AA0C62"/>
    <w:rsid w:val="49AE5849"/>
    <w:rsid w:val="49B43219"/>
    <w:rsid w:val="49CA1242"/>
    <w:rsid w:val="49CC6FDE"/>
    <w:rsid w:val="49E10974"/>
    <w:rsid w:val="49E54784"/>
    <w:rsid w:val="49E67DEA"/>
    <w:rsid w:val="49E94646"/>
    <w:rsid w:val="49F73551"/>
    <w:rsid w:val="49FD599B"/>
    <w:rsid w:val="4A4641C7"/>
    <w:rsid w:val="4A5A771A"/>
    <w:rsid w:val="4A8E48D3"/>
    <w:rsid w:val="4AC441C3"/>
    <w:rsid w:val="4AC73CB7"/>
    <w:rsid w:val="4AD25F2B"/>
    <w:rsid w:val="4ADD3F56"/>
    <w:rsid w:val="4AE10DFD"/>
    <w:rsid w:val="4AE519D3"/>
    <w:rsid w:val="4AEC33AA"/>
    <w:rsid w:val="4AF342F1"/>
    <w:rsid w:val="4AFC4C05"/>
    <w:rsid w:val="4AFE7986"/>
    <w:rsid w:val="4B055D1E"/>
    <w:rsid w:val="4B0A486E"/>
    <w:rsid w:val="4B0B409E"/>
    <w:rsid w:val="4B215606"/>
    <w:rsid w:val="4B254842"/>
    <w:rsid w:val="4B27334C"/>
    <w:rsid w:val="4B361753"/>
    <w:rsid w:val="4B41653E"/>
    <w:rsid w:val="4B452CCF"/>
    <w:rsid w:val="4B733847"/>
    <w:rsid w:val="4B780AC8"/>
    <w:rsid w:val="4B8E0D63"/>
    <w:rsid w:val="4BA43ED3"/>
    <w:rsid w:val="4BA83CCF"/>
    <w:rsid w:val="4BBF6F84"/>
    <w:rsid w:val="4BCF181C"/>
    <w:rsid w:val="4BE01D77"/>
    <w:rsid w:val="4BEB367D"/>
    <w:rsid w:val="4BEC36C0"/>
    <w:rsid w:val="4BED14FE"/>
    <w:rsid w:val="4BF35B39"/>
    <w:rsid w:val="4C0A2B2E"/>
    <w:rsid w:val="4C0C0983"/>
    <w:rsid w:val="4C11574A"/>
    <w:rsid w:val="4C197A9A"/>
    <w:rsid w:val="4C2F6CD7"/>
    <w:rsid w:val="4C304A65"/>
    <w:rsid w:val="4C3F448F"/>
    <w:rsid w:val="4C3F6225"/>
    <w:rsid w:val="4C4855AA"/>
    <w:rsid w:val="4C4E71F3"/>
    <w:rsid w:val="4C681E5C"/>
    <w:rsid w:val="4C79537E"/>
    <w:rsid w:val="4C7A74D0"/>
    <w:rsid w:val="4C8D39DE"/>
    <w:rsid w:val="4C8F785D"/>
    <w:rsid w:val="4C925364"/>
    <w:rsid w:val="4CA227C9"/>
    <w:rsid w:val="4CAC6869"/>
    <w:rsid w:val="4CB0389A"/>
    <w:rsid w:val="4CBB5F06"/>
    <w:rsid w:val="4CEF7FD8"/>
    <w:rsid w:val="4D122293"/>
    <w:rsid w:val="4D264DEF"/>
    <w:rsid w:val="4D395A42"/>
    <w:rsid w:val="4D3F7917"/>
    <w:rsid w:val="4D483836"/>
    <w:rsid w:val="4D5B2142"/>
    <w:rsid w:val="4D5B37F8"/>
    <w:rsid w:val="4D7A3B8E"/>
    <w:rsid w:val="4D85386F"/>
    <w:rsid w:val="4D9A4A01"/>
    <w:rsid w:val="4DA51AAF"/>
    <w:rsid w:val="4DC34AA7"/>
    <w:rsid w:val="4DD80274"/>
    <w:rsid w:val="4E0252DF"/>
    <w:rsid w:val="4E117B6F"/>
    <w:rsid w:val="4E1E0C1C"/>
    <w:rsid w:val="4E2518DD"/>
    <w:rsid w:val="4E3B0652"/>
    <w:rsid w:val="4E3B4BAC"/>
    <w:rsid w:val="4E3D4B4B"/>
    <w:rsid w:val="4E436AA0"/>
    <w:rsid w:val="4E512DAC"/>
    <w:rsid w:val="4E5A1499"/>
    <w:rsid w:val="4E650A88"/>
    <w:rsid w:val="4E6A6E17"/>
    <w:rsid w:val="4E8D616E"/>
    <w:rsid w:val="4E917F73"/>
    <w:rsid w:val="4EA35895"/>
    <w:rsid w:val="4EB4268C"/>
    <w:rsid w:val="4ED7063D"/>
    <w:rsid w:val="4F035232"/>
    <w:rsid w:val="4F037B56"/>
    <w:rsid w:val="4F0C1C62"/>
    <w:rsid w:val="4F1918EB"/>
    <w:rsid w:val="4F1F7EB3"/>
    <w:rsid w:val="4F282092"/>
    <w:rsid w:val="4F2C085C"/>
    <w:rsid w:val="4F2D76E6"/>
    <w:rsid w:val="4F357466"/>
    <w:rsid w:val="4F475824"/>
    <w:rsid w:val="4F59796E"/>
    <w:rsid w:val="4F706C86"/>
    <w:rsid w:val="4F8A69B2"/>
    <w:rsid w:val="4F90367A"/>
    <w:rsid w:val="4F932753"/>
    <w:rsid w:val="4FB938F4"/>
    <w:rsid w:val="4FBD69B5"/>
    <w:rsid w:val="4FC33505"/>
    <w:rsid w:val="4FC34D20"/>
    <w:rsid w:val="50092BFF"/>
    <w:rsid w:val="500C4DC6"/>
    <w:rsid w:val="5019648B"/>
    <w:rsid w:val="501F274D"/>
    <w:rsid w:val="503E75A6"/>
    <w:rsid w:val="503E7EB4"/>
    <w:rsid w:val="50565181"/>
    <w:rsid w:val="505D5210"/>
    <w:rsid w:val="507C44FD"/>
    <w:rsid w:val="50880C32"/>
    <w:rsid w:val="50961A0B"/>
    <w:rsid w:val="509C5C97"/>
    <w:rsid w:val="50AF05A0"/>
    <w:rsid w:val="50BE34B7"/>
    <w:rsid w:val="50C44162"/>
    <w:rsid w:val="50C7506C"/>
    <w:rsid w:val="50D7318B"/>
    <w:rsid w:val="50EA524F"/>
    <w:rsid w:val="50F45A7B"/>
    <w:rsid w:val="50F83769"/>
    <w:rsid w:val="50F84093"/>
    <w:rsid w:val="50FB357A"/>
    <w:rsid w:val="510A6D49"/>
    <w:rsid w:val="512818DE"/>
    <w:rsid w:val="512E2C62"/>
    <w:rsid w:val="514F625F"/>
    <w:rsid w:val="515643D1"/>
    <w:rsid w:val="516C7329"/>
    <w:rsid w:val="5174534F"/>
    <w:rsid w:val="517E2E25"/>
    <w:rsid w:val="519948B0"/>
    <w:rsid w:val="51C44437"/>
    <w:rsid w:val="51C447AB"/>
    <w:rsid w:val="521970F9"/>
    <w:rsid w:val="521A580C"/>
    <w:rsid w:val="52391DA6"/>
    <w:rsid w:val="524545DC"/>
    <w:rsid w:val="52550EE4"/>
    <w:rsid w:val="52781C12"/>
    <w:rsid w:val="527B21BC"/>
    <w:rsid w:val="527E3C5D"/>
    <w:rsid w:val="52837289"/>
    <w:rsid w:val="528D52BD"/>
    <w:rsid w:val="529A7A32"/>
    <w:rsid w:val="52F0279E"/>
    <w:rsid w:val="53093D12"/>
    <w:rsid w:val="5315050C"/>
    <w:rsid w:val="532868BD"/>
    <w:rsid w:val="53321F25"/>
    <w:rsid w:val="5332733B"/>
    <w:rsid w:val="534C501D"/>
    <w:rsid w:val="5355337C"/>
    <w:rsid w:val="53644B22"/>
    <w:rsid w:val="53981E4B"/>
    <w:rsid w:val="539833D4"/>
    <w:rsid w:val="53B84FBF"/>
    <w:rsid w:val="53BA31C6"/>
    <w:rsid w:val="53BE4D9C"/>
    <w:rsid w:val="53E15CA9"/>
    <w:rsid w:val="53E70C02"/>
    <w:rsid w:val="53E73437"/>
    <w:rsid w:val="540134CE"/>
    <w:rsid w:val="54013F45"/>
    <w:rsid w:val="543D16BC"/>
    <w:rsid w:val="546D184E"/>
    <w:rsid w:val="546F3C16"/>
    <w:rsid w:val="548322E9"/>
    <w:rsid w:val="548D1AA9"/>
    <w:rsid w:val="54F8014C"/>
    <w:rsid w:val="550C3E8F"/>
    <w:rsid w:val="5528256D"/>
    <w:rsid w:val="553E21AF"/>
    <w:rsid w:val="554F78D1"/>
    <w:rsid w:val="55513430"/>
    <w:rsid w:val="55585910"/>
    <w:rsid w:val="55613B33"/>
    <w:rsid w:val="55633794"/>
    <w:rsid w:val="556F7C31"/>
    <w:rsid w:val="5571403A"/>
    <w:rsid w:val="55A225B3"/>
    <w:rsid w:val="55C6351D"/>
    <w:rsid w:val="55CC028C"/>
    <w:rsid w:val="55D105BF"/>
    <w:rsid w:val="55ED69C7"/>
    <w:rsid w:val="563136B4"/>
    <w:rsid w:val="563568BC"/>
    <w:rsid w:val="563D30CA"/>
    <w:rsid w:val="565276C0"/>
    <w:rsid w:val="565F213F"/>
    <w:rsid w:val="56684940"/>
    <w:rsid w:val="56C24766"/>
    <w:rsid w:val="56D76FC3"/>
    <w:rsid w:val="56DD5D1D"/>
    <w:rsid w:val="56E74A02"/>
    <w:rsid w:val="56F44683"/>
    <w:rsid w:val="56F537C3"/>
    <w:rsid w:val="56FD6E3B"/>
    <w:rsid w:val="57030906"/>
    <w:rsid w:val="5722181C"/>
    <w:rsid w:val="57237AE8"/>
    <w:rsid w:val="5724271A"/>
    <w:rsid w:val="57322B0D"/>
    <w:rsid w:val="573F4F29"/>
    <w:rsid w:val="57497BEF"/>
    <w:rsid w:val="574F1280"/>
    <w:rsid w:val="57661A43"/>
    <w:rsid w:val="57686C8A"/>
    <w:rsid w:val="57886983"/>
    <w:rsid w:val="578A223A"/>
    <w:rsid w:val="578C0091"/>
    <w:rsid w:val="57A506B8"/>
    <w:rsid w:val="57AE7353"/>
    <w:rsid w:val="57E363A8"/>
    <w:rsid w:val="57E94CE8"/>
    <w:rsid w:val="57EA3231"/>
    <w:rsid w:val="580650A1"/>
    <w:rsid w:val="581225E1"/>
    <w:rsid w:val="58467B21"/>
    <w:rsid w:val="584A78E0"/>
    <w:rsid w:val="58986265"/>
    <w:rsid w:val="589C3959"/>
    <w:rsid w:val="58B43CA4"/>
    <w:rsid w:val="58B87E02"/>
    <w:rsid w:val="58C67F61"/>
    <w:rsid w:val="58F60B9B"/>
    <w:rsid w:val="591C1024"/>
    <w:rsid w:val="596C3045"/>
    <w:rsid w:val="59754D88"/>
    <w:rsid w:val="598A5BA2"/>
    <w:rsid w:val="59976189"/>
    <w:rsid w:val="599B5D89"/>
    <w:rsid w:val="59AF622B"/>
    <w:rsid w:val="59B42B96"/>
    <w:rsid w:val="59B55E53"/>
    <w:rsid w:val="59C743FB"/>
    <w:rsid w:val="59D16482"/>
    <w:rsid w:val="59D24E43"/>
    <w:rsid w:val="59EA4215"/>
    <w:rsid w:val="59ED10C8"/>
    <w:rsid w:val="59F628EC"/>
    <w:rsid w:val="59F94458"/>
    <w:rsid w:val="59FA1867"/>
    <w:rsid w:val="5A0C737E"/>
    <w:rsid w:val="5A0F04CB"/>
    <w:rsid w:val="5A2357C7"/>
    <w:rsid w:val="5A3C154F"/>
    <w:rsid w:val="5A4147A0"/>
    <w:rsid w:val="5A602749"/>
    <w:rsid w:val="5A6F2321"/>
    <w:rsid w:val="5A7B7234"/>
    <w:rsid w:val="5A837828"/>
    <w:rsid w:val="5A8B1F2C"/>
    <w:rsid w:val="5A9E5232"/>
    <w:rsid w:val="5AAB480D"/>
    <w:rsid w:val="5AB42B7F"/>
    <w:rsid w:val="5AB7216F"/>
    <w:rsid w:val="5ABB3D73"/>
    <w:rsid w:val="5B0246AC"/>
    <w:rsid w:val="5B3475CA"/>
    <w:rsid w:val="5B4132A8"/>
    <w:rsid w:val="5B561E11"/>
    <w:rsid w:val="5B5A1655"/>
    <w:rsid w:val="5B6944E0"/>
    <w:rsid w:val="5B74658C"/>
    <w:rsid w:val="5B85330A"/>
    <w:rsid w:val="5B88046C"/>
    <w:rsid w:val="5B893B34"/>
    <w:rsid w:val="5B9B1DC3"/>
    <w:rsid w:val="5BAE51CD"/>
    <w:rsid w:val="5BC1246E"/>
    <w:rsid w:val="5BC6540D"/>
    <w:rsid w:val="5BD459FA"/>
    <w:rsid w:val="5BE01622"/>
    <w:rsid w:val="5BEB3022"/>
    <w:rsid w:val="5C034E8D"/>
    <w:rsid w:val="5C12572D"/>
    <w:rsid w:val="5C287889"/>
    <w:rsid w:val="5C2C0DD6"/>
    <w:rsid w:val="5C301F83"/>
    <w:rsid w:val="5C8F347A"/>
    <w:rsid w:val="5C917D88"/>
    <w:rsid w:val="5C9B347C"/>
    <w:rsid w:val="5C9F2033"/>
    <w:rsid w:val="5CAF684D"/>
    <w:rsid w:val="5CBD5E53"/>
    <w:rsid w:val="5CBE1A17"/>
    <w:rsid w:val="5CCF03C5"/>
    <w:rsid w:val="5CDE65F5"/>
    <w:rsid w:val="5CE80094"/>
    <w:rsid w:val="5CED56E3"/>
    <w:rsid w:val="5D06124F"/>
    <w:rsid w:val="5D0A1AD2"/>
    <w:rsid w:val="5D0B1773"/>
    <w:rsid w:val="5D40373D"/>
    <w:rsid w:val="5D41495C"/>
    <w:rsid w:val="5D5A5840"/>
    <w:rsid w:val="5D5B5434"/>
    <w:rsid w:val="5D5C4465"/>
    <w:rsid w:val="5D625842"/>
    <w:rsid w:val="5D663DD9"/>
    <w:rsid w:val="5D790713"/>
    <w:rsid w:val="5D7E70DA"/>
    <w:rsid w:val="5D8A6EE7"/>
    <w:rsid w:val="5D9E20A6"/>
    <w:rsid w:val="5DA17925"/>
    <w:rsid w:val="5DBE21A3"/>
    <w:rsid w:val="5DF23B40"/>
    <w:rsid w:val="5E185632"/>
    <w:rsid w:val="5E192186"/>
    <w:rsid w:val="5E28182F"/>
    <w:rsid w:val="5E2F6DA5"/>
    <w:rsid w:val="5E477DA6"/>
    <w:rsid w:val="5E522E28"/>
    <w:rsid w:val="5E5344F0"/>
    <w:rsid w:val="5E69590E"/>
    <w:rsid w:val="5E8062E9"/>
    <w:rsid w:val="5ED00C0B"/>
    <w:rsid w:val="5EEE374D"/>
    <w:rsid w:val="5EF0029B"/>
    <w:rsid w:val="5EFA77C9"/>
    <w:rsid w:val="5F01492A"/>
    <w:rsid w:val="5F0A7A5D"/>
    <w:rsid w:val="5F0B247E"/>
    <w:rsid w:val="5F4A7B8E"/>
    <w:rsid w:val="5F7E2B72"/>
    <w:rsid w:val="5FB7536A"/>
    <w:rsid w:val="5FBB5049"/>
    <w:rsid w:val="5FBF7308"/>
    <w:rsid w:val="60260059"/>
    <w:rsid w:val="60291549"/>
    <w:rsid w:val="602D36A0"/>
    <w:rsid w:val="60491A39"/>
    <w:rsid w:val="605108D2"/>
    <w:rsid w:val="60624423"/>
    <w:rsid w:val="606C02F6"/>
    <w:rsid w:val="607A660C"/>
    <w:rsid w:val="608A63A8"/>
    <w:rsid w:val="608C5634"/>
    <w:rsid w:val="609910DF"/>
    <w:rsid w:val="609E2889"/>
    <w:rsid w:val="60C0117C"/>
    <w:rsid w:val="60C54AFD"/>
    <w:rsid w:val="60C57F9B"/>
    <w:rsid w:val="60C61893"/>
    <w:rsid w:val="60D72DFD"/>
    <w:rsid w:val="60DE3E74"/>
    <w:rsid w:val="61411E7C"/>
    <w:rsid w:val="614F7B0A"/>
    <w:rsid w:val="61685D3F"/>
    <w:rsid w:val="616B2F2E"/>
    <w:rsid w:val="61905349"/>
    <w:rsid w:val="619446BC"/>
    <w:rsid w:val="619B475C"/>
    <w:rsid w:val="61B17B62"/>
    <w:rsid w:val="61D95313"/>
    <w:rsid w:val="62081346"/>
    <w:rsid w:val="621D4EA2"/>
    <w:rsid w:val="621E6460"/>
    <w:rsid w:val="6223522A"/>
    <w:rsid w:val="62293FBC"/>
    <w:rsid w:val="622C460B"/>
    <w:rsid w:val="62322185"/>
    <w:rsid w:val="62423258"/>
    <w:rsid w:val="62486322"/>
    <w:rsid w:val="624D26E7"/>
    <w:rsid w:val="62563E05"/>
    <w:rsid w:val="62610F9E"/>
    <w:rsid w:val="626D19D2"/>
    <w:rsid w:val="6272449D"/>
    <w:rsid w:val="627D4956"/>
    <w:rsid w:val="62915426"/>
    <w:rsid w:val="629A3268"/>
    <w:rsid w:val="629E1444"/>
    <w:rsid w:val="62C72BDB"/>
    <w:rsid w:val="62D66BC0"/>
    <w:rsid w:val="62F32376"/>
    <w:rsid w:val="6308656B"/>
    <w:rsid w:val="631C5A34"/>
    <w:rsid w:val="63303065"/>
    <w:rsid w:val="63701FEC"/>
    <w:rsid w:val="63783A5E"/>
    <w:rsid w:val="637F2693"/>
    <w:rsid w:val="63AD4C4E"/>
    <w:rsid w:val="63B54DE3"/>
    <w:rsid w:val="63B84E53"/>
    <w:rsid w:val="63BE694C"/>
    <w:rsid w:val="63C47400"/>
    <w:rsid w:val="63C8779E"/>
    <w:rsid w:val="63D67F16"/>
    <w:rsid w:val="63FE0EEE"/>
    <w:rsid w:val="641F3802"/>
    <w:rsid w:val="6458450A"/>
    <w:rsid w:val="64804E0E"/>
    <w:rsid w:val="64865A0A"/>
    <w:rsid w:val="64925960"/>
    <w:rsid w:val="64976852"/>
    <w:rsid w:val="6499570A"/>
    <w:rsid w:val="64B072C3"/>
    <w:rsid w:val="64C1514B"/>
    <w:rsid w:val="64C62DE1"/>
    <w:rsid w:val="64CB4955"/>
    <w:rsid w:val="64D81B63"/>
    <w:rsid w:val="64DC67E4"/>
    <w:rsid w:val="64DF5A2F"/>
    <w:rsid w:val="64FC3FDC"/>
    <w:rsid w:val="64FF3491"/>
    <w:rsid w:val="65085A5C"/>
    <w:rsid w:val="650871F5"/>
    <w:rsid w:val="650C2766"/>
    <w:rsid w:val="651148DE"/>
    <w:rsid w:val="652125F5"/>
    <w:rsid w:val="652F59F0"/>
    <w:rsid w:val="657F74F8"/>
    <w:rsid w:val="65942488"/>
    <w:rsid w:val="65A21DCD"/>
    <w:rsid w:val="65A64F74"/>
    <w:rsid w:val="65D767DE"/>
    <w:rsid w:val="65FB6BD8"/>
    <w:rsid w:val="660D17EB"/>
    <w:rsid w:val="661D30B9"/>
    <w:rsid w:val="664669D3"/>
    <w:rsid w:val="66567376"/>
    <w:rsid w:val="66586E19"/>
    <w:rsid w:val="66687913"/>
    <w:rsid w:val="66702665"/>
    <w:rsid w:val="66974C62"/>
    <w:rsid w:val="669E2FEA"/>
    <w:rsid w:val="66BD7746"/>
    <w:rsid w:val="66C042C1"/>
    <w:rsid w:val="66E03546"/>
    <w:rsid w:val="66ED2526"/>
    <w:rsid w:val="66FC7B89"/>
    <w:rsid w:val="670A2F87"/>
    <w:rsid w:val="670A38BA"/>
    <w:rsid w:val="670C5124"/>
    <w:rsid w:val="670D075A"/>
    <w:rsid w:val="671F63CD"/>
    <w:rsid w:val="67220A66"/>
    <w:rsid w:val="673063AA"/>
    <w:rsid w:val="67434624"/>
    <w:rsid w:val="674801B9"/>
    <w:rsid w:val="675C2F0B"/>
    <w:rsid w:val="67636E5B"/>
    <w:rsid w:val="67721E6C"/>
    <w:rsid w:val="678010A8"/>
    <w:rsid w:val="67817D35"/>
    <w:rsid w:val="678300DA"/>
    <w:rsid w:val="6786026B"/>
    <w:rsid w:val="67951169"/>
    <w:rsid w:val="67A13E7A"/>
    <w:rsid w:val="67A320EE"/>
    <w:rsid w:val="67BD05AD"/>
    <w:rsid w:val="67C04362"/>
    <w:rsid w:val="67C12606"/>
    <w:rsid w:val="67D11A4E"/>
    <w:rsid w:val="67D34BEB"/>
    <w:rsid w:val="67E02DA5"/>
    <w:rsid w:val="67F23FB3"/>
    <w:rsid w:val="67F64CD2"/>
    <w:rsid w:val="681D7636"/>
    <w:rsid w:val="682555F5"/>
    <w:rsid w:val="682B731F"/>
    <w:rsid w:val="683131EF"/>
    <w:rsid w:val="68416A7B"/>
    <w:rsid w:val="68472892"/>
    <w:rsid w:val="684C3964"/>
    <w:rsid w:val="685A1AB4"/>
    <w:rsid w:val="689969B2"/>
    <w:rsid w:val="68C41CDE"/>
    <w:rsid w:val="68CA20FB"/>
    <w:rsid w:val="68D657AA"/>
    <w:rsid w:val="69073373"/>
    <w:rsid w:val="6926790B"/>
    <w:rsid w:val="69335779"/>
    <w:rsid w:val="6934171C"/>
    <w:rsid w:val="6939151A"/>
    <w:rsid w:val="693C4AED"/>
    <w:rsid w:val="693E4A3B"/>
    <w:rsid w:val="6943304A"/>
    <w:rsid w:val="6944165F"/>
    <w:rsid w:val="696E650A"/>
    <w:rsid w:val="697018B3"/>
    <w:rsid w:val="69745123"/>
    <w:rsid w:val="69780D45"/>
    <w:rsid w:val="69884A8D"/>
    <w:rsid w:val="69BC03DF"/>
    <w:rsid w:val="69C6497A"/>
    <w:rsid w:val="69CD6510"/>
    <w:rsid w:val="69D80286"/>
    <w:rsid w:val="69D90E91"/>
    <w:rsid w:val="69E117B8"/>
    <w:rsid w:val="69FA2D3D"/>
    <w:rsid w:val="6A031D30"/>
    <w:rsid w:val="6A0A002D"/>
    <w:rsid w:val="6A127C09"/>
    <w:rsid w:val="6A1C54AE"/>
    <w:rsid w:val="6A1D4AA4"/>
    <w:rsid w:val="6A2449CB"/>
    <w:rsid w:val="6A487D37"/>
    <w:rsid w:val="6A5A2386"/>
    <w:rsid w:val="6A5F78AF"/>
    <w:rsid w:val="6A673510"/>
    <w:rsid w:val="6ACA73A9"/>
    <w:rsid w:val="6ACB40EB"/>
    <w:rsid w:val="6ACD35C3"/>
    <w:rsid w:val="6ADD4860"/>
    <w:rsid w:val="6AEC47C4"/>
    <w:rsid w:val="6AF6662F"/>
    <w:rsid w:val="6B0E51E9"/>
    <w:rsid w:val="6B360587"/>
    <w:rsid w:val="6B436DCD"/>
    <w:rsid w:val="6B436DD1"/>
    <w:rsid w:val="6B4406A9"/>
    <w:rsid w:val="6B4C6BDE"/>
    <w:rsid w:val="6B5311CC"/>
    <w:rsid w:val="6B773C9A"/>
    <w:rsid w:val="6B9B4430"/>
    <w:rsid w:val="6B9E3C57"/>
    <w:rsid w:val="6B9F60FE"/>
    <w:rsid w:val="6BAB215B"/>
    <w:rsid w:val="6BAF361F"/>
    <w:rsid w:val="6BC54520"/>
    <w:rsid w:val="6BDE16D2"/>
    <w:rsid w:val="6C031288"/>
    <w:rsid w:val="6C0B02D2"/>
    <w:rsid w:val="6C10071E"/>
    <w:rsid w:val="6C1E226F"/>
    <w:rsid w:val="6C20428E"/>
    <w:rsid w:val="6C2A3562"/>
    <w:rsid w:val="6C6C5319"/>
    <w:rsid w:val="6C9654EC"/>
    <w:rsid w:val="6CBE2151"/>
    <w:rsid w:val="6CD218C2"/>
    <w:rsid w:val="6D0E3ABC"/>
    <w:rsid w:val="6D2000D0"/>
    <w:rsid w:val="6D37587F"/>
    <w:rsid w:val="6D4C673F"/>
    <w:rsid w:val="6D4F42A6"/>
    <w:rsid w:val="6D5B0163"/>
    <w:rsid w:val="6D5D333F"/>
    <w:rsid w:val="6D6E34B7"/>
    <w:rsid w:val="6D7B5DD9"/>
    <w:rsid w:val="6DC340B0"/>
    <w:rsid w:val="6DE44A00"/>
    <w:rsid w:val="6DF1451A"/>
    <w:rsid w:val="6DFC12AA"/>
    <w:rsid w:val="6DFD5AFC"/>
    <w:rsid w:val="6DFE0C90"/>
    <w:rsid w:val="6E2522E7"/>
    <w:rsid w:val="6E3B4E0D"/>
    <w:rsid w:val="6E436FD5"/>
    <w:rsid w:val="6E485B5A"/>
    <w:rsid w:val="6E8D18C5"/>
    <w:rsid w:val="6E8D2766"/>
    <w:rsid w:val="6EA31DC9"/>
    <w:rsid w:val="6EB06FE7"/>
    <w:rsid w:val="6EB35DD7"/>
    <w:rsid w:val="6EB629B8"/>
    <w:rsid w:val="6EC11A7F"/>
    <w:rsid w:val="6EF776F7"/>
    <w:rsid w:val="6F0646E7"/>
    <w:rsid w:val="6F1B43AC"/>
    <w:rsid w:val="6F290759"/>
    <w:rsid w:val="6F7558EA"/>
    <w:rsid w:val="6F7F6BAB"/>
    <w:rsid w:val="6F926C10"/>
    <w:rsid w:val="6F93407D"/>
    <w:rsid w:val="6FB22C2D"/>
    <w:rsid w:val="6FCB1A82"/>
    <w:rsid w:val="6FCD1CC6"/>
    <w:rsid w:val="6FCF5E70"/>
    <w:rsid w:val="6FDA629C"/>
    <w:rsid w:val="6FF04102"/>
    <w:rsid w:val="6FFA4675"/>
    <w:rsid w:val="6FFB3341"/>
    <w:rsid w:val="7019084B"/>
    <w:rsid w:val="70255820"/>
    <w:rsid w:val="705248B5"/>
    <w:rsid w:val="706125A7"/>
    <w:rsid w:val="70662EEB"/>
    <w:rsid w:val="707A329C"/>
    <w:rsid w:val="708236F1"/>
    <w:rsid w:val="70B56333"/>
    <w:rsid w:val="70C47A7D"/>
    <w:rsid w:val="70DB3D19"/>
    <w:rsid w:val="70DE35AA"/>
    <w:rsid w:val="70E4639D"/>
    <w:rsid w:val="70E904CB"/>
    <w:rsid w:val="710A1C60"/>
    <w:rsid w:val="711A438B"/>
    <w:rsid w:val="71502EB1"/>
    <w:rsid w:val="715B5F92"/>
    <w:rsid w:val="71792EC0"/>
    <w:rsid w:val="71885524"/>
    <w:rsid w:val="7189208C"/>
    <w:rsid w:val="718D26F6"/>
    <w:rsid w:val="71913997"/>
    <w:rsid w:val="719C17BA"/>
    <w:rsid w:val="71A00B5E"/>
    <w:rsid w:val="71AF341A"/>
    <w:rsid w:val="71BB6F38"/>
    <w:rsid w:val="71EB0A8C"/>
    <w:rsid w:val="71F972EA"/>
    <w:rsid w:val="72042017"/>
    <w:rsid w:val="725C5F7D"/>
    <w:rsid w:val="725F334F"/>
    <w:rsid w:val="72661C82"/>
    <w:rsid w:val="72942A16"/>
    <w:rsid w:val="729B00E2"/>
    <w:rsid w:val="729C4207"/>
    <w:rsid w:val="72B208F6"/>
    <w:rsid w:val="72BE40FC"/>
    <w:rsid w:val="72FA5F95"/>
    <w:rsid w:val="72FB7FAE"/>
    <w:rsid w:val="72FE1FB6"/>
    <w:rsid w:val="73280D66"/>
    <w:rsid w:val="73337B99"/>
    <w:rsid w:val="733A369F"/>
    <w:rsid w:val="734538B1"/>
    <w:rsid w:val="73484FB9"/>
    <w:rsid w:val="734E7F49"/>
    <w:rsid w:val="735A74EB"/>
    <w:rsid w:val="735B0482"/>
    <w:rsid w:val="736B4975"/>
    <w:rsid w:val="736D3B16"/>
    <w:rsid w:val="738546CA"/>
    <w:rsid w:val="739239E7"/>
    <w:rsid w:val="73925211"/>
    <w:rsid w:val="7395412D"/>
    <w:rsid w:val="73A22187"/>
    <w:rsid w:val="73A223F3"/>
    <w:rsid w:val="73B13F17"/>
    <w:rsid w:val="73CC5A83"/>
    <w:rsid w:val="73D44C45"/>
    <w:rsid w:val="73DB44B5"/>
    <w:rsid w:val="74024B89"/>
    <w:rsid w:val="74124278"/>
    <w:rsid w:val="74363D27"/>
    <w:rsid w:val="744D2CF2"/>
    <w:rsid w:val="744E3EFA"/>
    <w:rsid w:val="74672159"/>
    <w:rsid w:val="747A0582"/>
    <w:rsid w:val="749078A7"/>
    <w:rsid w:val="74930973"/>
    <w:rsid w:val="74B7387C"/>
    <w:rsid w:val="74C42B3E"/>
    <w:rsid w:val="74C517B8"/>
    <w:rsid w:val="74E3351E"/>
    <w:rsid w:val="74F42F6F"/>
    <w:rsid w:val="74F70BE6"/>
    <w:rsid w:val="75103A30"/>
    <w:rsid w:val="75152612"/>
    <w:rsid w:val="7517792B"/>
    <w:rsid w:val="751F0EB7"/>
    <w:rsid w:val="752A09A2"/>
    <w:rsid w:val="754E2811"/>
    <w:rsid w:val="755632DC"/>
    <w:rsid w:val="755B51D7"/>
    <w:rsid w:val="75686F1E"/>
    <w:rsid w:val="758073FF"/>
    <w:rsid w:val="75923917"/>
    <w:rsid w:val="759348F5"/>
    <w:rsid w:val="75A434B4"/>
    <w:rsid w:val="75BA246A"/>
    <w:rsid w:val="75BF5CFC"/>
    <w:rsid w:val="75C242A9"/>
    <w:rsid w:val="75D21DC0"/>
    <w:rsid w:val="75D27E51"/>
    <w:rsid w:val="75DE227B"/>
    <w:rsid w:val="75ED5833"/>
    <w:rsid w:val="75F37990"/>
    <w:rsid w:val="76094C86"/>
    <w:rsid w:val="760C44F6"/>
    <w:rsid w:val="760F3DA8"/>
    <w:rsid w:val="761A775A"/>
    <w:rsid w:val="76296100"/>
    <w:rsid w:val="76637F56"/>
    <w:rsid w:val="76707972"/>
    <w:rsid w:val="7678257B"/>
    <w:rsid w:val="768D2785"/>
    <w:rsid w:val="769808CC"/>
    <w:rsid w:val="76B3521E"/>
    <w:rsid w:val="76C64B7F"/>
    <w:rsid w:val="76CE5233"/>
    <w:rsid w:val="76DB76F2"/>
    <w:rsid w:val="76E55C11"/>
    <w:rsid w:val="7703312F"/>
    <w:rsid w:val="770B448D"/>
    <w:rsid w:val="771369D8"/>
    <w:rsid w:val="771404D4"/>
    <w:rsid w:val="77336AA0"/>
    <w:rsid w:val="775E41E8"/>
    <w:rsid w:val="77633EAB"/>
    <w:rsid w:val="776F7ED6"/>
    <w:rsid w:val="77756770"/>
    <w:rsid w:val="77B60F90"/>
    <w:rsid w:val="77E368B9"/>
    <w:rsid w:val="78270893"/>
    <w:rsid w:val="782C5BDA"/>
    <w:rsid w:val="786669E0"/>
    <w:rsid w:val="78880441"/>
    <w:rsid w:val="78B17DA9"/>
    <w:rsid w:val="78D00F8F"/>
    <w:rsid w:val="78D83085"/>
    <w:rsid w:val="78EF7B3C"/>
    <w:rsid w:val="78F52A21"/>
    <w:rsid w:val="79025EC5"/>
    <w:rsid w:val="79151F1A"/>
    <w:rsid w:val="794B0139"/>
    <w:rsid w:val="795F4449"/>
    <w:rsid w:val="79654A6D"/>
    <w:rsid w:val="79777EE5"/>
    <w:rsid w:val="797E4165"/>
    <w:rsid w:val="799D09A1"/>
    <w:rsid w:val="79B41682"/>
    <w:rsid w:val="79BF5114"/>
    <w:rsid w:val="79D32012"/>
    <w:rsid w:val="79F06FA9"/>
    <w:rsid w:val="79F50C03"/>
    <w:rsid w:val="79F67845"/>
    <w:rsid w:val="7A043771"/>
    <w:rsid w:val="7A0C57DA"/>
    <w:rsid w:val="7A2713AD"/>
    <w:rsid w:val="7A4744CC"/>
    <w:rsid w:val="7A7C702E"/>
    <w:rsid w:val="7A805AF0"/>
    <w:rsid w:val="7A8402EA"/>
    <w:rsid w:val="7A882DFC"/>
    <w:rsid w:val="7AAE2C7A"/>
    <w:rsid w:val="7AB070E1"/>
    <w:rsid w:val="7ADD1F2B"/>
    <w:rsid w:val="7AEC2E8D"/>
    <w:rsid w:val="7B0031C5"/>
    <w:rsid w:val="7B0274B3"/>
    <w:rsid w:val="7B12339A"/>
    <w:rsid w:val="7B136953"/>
    <w:rsid w:val="7B163252"/>
    <w:rsid w:val="7B2E3478"/>
    <w:rsid w:val="7B416D0E"/>
    <w:rsid w:val="7B4D0577"/>
    <w:rsid w:val="7B8424FF"/>
    <w:rsid w:val="7B8F568C"/>
    <w:rsid w:val="7BC8649C"/>
    <w:rsid w:val="7BD8464F"/>
    <w:rsid w:val="7BEF6F4C"/>
    <w:rsid w:val="7BFA0E7D"/>
    <w:rsid w:val="7C3B1397"/>
    <w:rsid w:val="7C5F3204"/>
    <w:rsid w:val="7C7435A2"/>
    <w:rsid w:val="7CB77BE8"/>
    <w:rsid w:val="7CBD65F8"/>
    <w:rsid w:val="7CCA0057"/>
    <w:rsid w:val="7CCB211D"/>
    <w:rsid w:val="7CD526ED"/>
    <w:rsid w:val="7CD86416"/>
    <w:rsid w:val="7CD956D9"/>
    <w:rsid w:val="7CE02F3B"/>
    <w:rsid w:val="7CF31BF4"/>
    <w:rsid w:val="7D110FDB"/>
    <w:rsid w:val="7D41611D"/>
    <w:rsid w:val="7D501BAD"/>
    <w:rsid w:val="7D5506BC"/>
    <w:rsid w:val="7D631291"/>
    <w:rsid w:val="7D6862D6"/>
    <w:rsid w:val="7D71240E"/>
    <w:rsid w:val="7D934FDD"/>
    <w:rsid w:val="7D93558C"/>
    <w:rsid w:val="7D95199B"/>
    <w:rsid w:val="7DCF18EB"/>
    <w:rsid w:val="7DEC141C"/>
    <w:rsid w:val="7DF34EDC"/>
    <w:rsid w:val="7DF92227"/>
    <w:rsid w:val="7DFA6C49"/>
    <w:rsid w:val="7DFC3B70"/>
    <w:rsid w:val="7E2E103B"/>
    <w:rsid w:val="7E355268"/>
    <w:rsid w:val="7E360CC5"/>
    <w:rsid w:val="7E3953E6"/>
    <w:rsid w:val="7E3A21B8"/>
    <w:rsid w:val="7E424524"/>
    <w:rsid w:val="7E4C0AD3"/>
    <w:rsid w:val="7E5B0E60"/>
    <w:rsid w:val="7E641B0C"/>
    <w:rsid w:val="7E6E7F9A"/>
    <w:rsid w:val="7E992C56"/>
    <w:rsid w:val="7E9E4406"/>
    <w:rsid w:val="7EBC3C23"/>
    <w:rsid w:val="7EBF6DEB"/>
    <w:rsid w:val="7ED020C0"/>
    <w:rsid w:val="7EF43FB6"/>
    <w:rsid w:val="7F062033"/>
    <w:rsid w:val="7F0E47E7"/>
    <w:rsid w:val="7F1E7EBE"/>
    <w:rsid w:val="7F231019"/>
    <w:rsid w:val="7F236836"/>
    <w:rsid w:val="7F2C161D"/>
    <w:rsid w:val="7F3A265F"/>
    <w:rsid w:val="7F5306A9"/>
    <w:rsid w:val="7F9364D3"/>
    <w:rsid w:val="7F9445EC"/>
    <w:rsid w:val="7FBD2C31"/>
    <w:rsid w:val="7FC1639C"/>
    <w:rsid w:val="7FDE289B"/>
    <w:rsid w:val="7FE1506B"/>
    <w:rsid w:val="7FF913B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9" w:semiHidden="0" w:name="heading 5"/>
    <w:lsdException w:qFormat="1" w:unhideWhenUsed="0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qFormat="1" w:uiPriority="0" w:semiHidden="0" w:name="index 1"/>
    <w:lsdException w:qFormat="1" w:uiPriority="0" w:semiHidden="0" w:name="index 2"/>
    <w:lsdException w:qFormat="1" w:uiPriority="0" w:semiHidden="0" w:name="index 3"/>
    <w:lsdException w:qFormat="1" w:uiPriority="0" w:semiHidden="0" w:name="index 4"/>
    <w:lsdException w:qFormat="1" w:uiPriority="0" w:semiHidden="0" w:name="index 5"/>
    <w:lsdException w:qFormat="1" w:uiPriority="0" w:semiHidden="0" w:name="index 6"/>
    <w:lsdException w:qFormat="1" w:uiPriority="0" w:semiHidden="0" w:name="index 7"/>
    <w:lsdException w:qFormat="1" w:uiPriority="0" w:semiHidden="0" w:name="index 8"/>
    <w:lsdException w:qFormat="1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0" w:semiHidden="0" w:name="toc 4"/>
    <w:lsdException w:qFormat="1" w:uiPriority="0" w:semiHidden="0" w:name="toc 5"/>
    <w:lsdException w:qFormat="1" w:uiPriority="0" w:semiHidden="0" w:name="toc 6"/>
    <w:lsdException w:qFormat="1" w:uiPriority="0" w:semiHidden="0" w:name="toc 7"/>
    <w:lsdException w:qFormat="1" w:uiPriority="0" w:semiHidden="0" w:name="toc 8"/>
    <w:lsdException w:qFormat="1" w:uiPriority="0" w:semiHidden="0" w:name="toc 9"/>
    <w:lsdException w:qFormat="1" w:uiPriority="0" w:semiHidden="0" w:name="Normal Indent"/>
    <w:lsdException w:qFormat="1" w:uiPriority="0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qFormat="1" w:uiPriority="0" w:semiHidden="0" w:name="index heading"/>
    <w:lsdException w:qFormat="1" w:unhideWhenUsed="0" w:uiPriority="0" w:semiHidden="0" w:name="caption"/>
    <w:lsdException w:qFormat="1" w:uiPriority="0" w:semiHidden="0" w:name="table of figures"/>
    <w:lsdException w:qFormat="1" w:uiPriority="0" w:semiHidden="0" w:name="envelope address"/>
    <w:lsdException w:qFormat="1" w:uiPriority="0" w:semiHidden="0" w:name="envelope return"/>
    <w:lsdException w:qFormat="1" w:uiPriority="0" w:semiHidden="0" w:name="footnote reference"/>
    <w:lsdException w:qFormat="1" w:unhideWhenUsed="0" w:uiPriority="0" w:semiHidden="0" w:name="annotation reference"/>
    <w:lsdException w:uiPriority="0" w:name="line number"/>
    <w:lsdException w:qFormat="1" w:unhideWhenUsed="0" w:uiPriority="0" w:semiHidden="0" w:name="page number"/>
    <w:lsdException w:qFormat="1" w:uiPriority="99" w:semiHidden="0" w:name="endnote reference"/>
    <w:lsdException w:qFormat="1" w:uiPriority="0" w:semiHidden="0" w:name="endnote text"/>
    <w:lsdException w:qFormat="1" w:uiPriority="0" w:semiHidden="0" w:name="table of authorities"/>
    <w:lsdException w:qFormat="1" w:uiPriority="0" w:semiHidden="0" w:name="macro"/>
    <w:lsdException w:qFormat="1" w:uiPriority="0" w:semiHidden="0" w:name="toa heading"/>
    <w:lsdException w:qFormat="1" w:unhideWhenUsed="0" w:uiPriority="0" w:semiHidden="0" w:name="List"/>
    <w:lsdException w:qFormat="1" w:uiPriority="0" w:semiHidden="0" w:name="List Bullet"/>
    <w:lsdException w:qFormat="1" w:uiPriority="0" w:semiHidden="0" w:name="List Number"/>
    <w:lsdException w:qFormat="1" w:unhideWhenUsed="0" w:uiPriority="0" w:semiHidden="0" w:name="List 2"/>
    <w:lsdException w:qFormat="1" w:uiPriority="0" w:semiHidden="0" w:name="List 3"/>
    <w:lsdException w:qFormat="1" w:uiPriority="0" w:semiHidden="0" w:name="List 4"/>
    <w:lsdException w:qFormat="1" w:uiPriority="0" w:semiHidden="0" w:name="List 5"/>
    <w:lsdException w:qFormat="1" w:uiPriority="0" w:semiHidden="0" w:name="List Bullet 2"/>
    <w:lsdException w:qFormat="1" w:uiPriority="0" w:semiHidden="0" w:name="List Bullet 3"/>
    <w:lsdException w:qFormat="1" w:uiPriority="0" w:semiHidden="0" w:name="List Bullet 4"/>
    <w:lsdException w:qFormat="1" w:uiPriority="0" w:semiHidden="0" w:name="List Bullet 5"/>
    <w:lsdException w:qFormat="1" w:uiPriority="0" w:semiHidden="0" w:name="List Number 2"/>
    <w:lsdException w:qFormat="1" w:uiPriority="0" w:semiHidden="0" w:name="List Number 3"/>
    <w:lsdException w:qFormat="1" w:uiPriority="0" w:semiHidden="0" w:name="List Number 4"/>
    <w:lsdException w:qFormat="1" w:uiPriority="0" w:semiHidden="0" w:name="List Number 5"/>
    <w:lsdException w:qFormat="1" w:unhideWhenUsed="0" w:uiPriority="10" w:semiHidden="0" w:name="Title"/>
    <w:lsdException w:qFormat="1" w:uiPriority="0" w:semiHidden="0" w:name="Closing"/>
    <w:lsdException w:qFormat="1" w:uiPriority="0" w:semiHidden="0" w:name="Signature"/>
    <w:lsdException w:qFormat="1" w:uiPriority="1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qFormat="1" w:uiPriority="0" w:semiHidden="0" w:name="List Continue"/>
    <w:lsdException w:qFormat="1" w:uiPriority="0" w:semiHidden="0" w:name="List Continue 2"/>
    <w:lsdException w:qFormat="1" w:uiPriority="0" w:semiHidden="0" w:name="List Continue 3"/>
    <w:lsdException w:qFormat="1" w:uiPriority="0" w:semiHidden="0" w:name="List Continue 4"/>
    <w:lsdException w:qFormat="1" w:uiPriority="0" w:semiHidden="0" w:name="List Continue 5"/>
    <w:lsdException w:qFormat="1" w:uiPriority="0" w:semiHidden="0" w:name="Message Header"/>
    <w:lsdException w:qFormat="1" w:unhideWhenUsed="0" w:uiPriority="0" w:semiHidden="0" w:name="Subtitle"/>
    <w:lsdException w:qFormat="1" w:uiPriority="0" w:semiHidden="0" w:name="Salutation"/>
    <w:lsdException w:qFormat="1" w:uiPriority="0" w:semiHidden="0" w:name="Date"/>
    <w:lsdException w:qFormat="1" w:uiPriority="0" w:semiHidden="0" w:name="Body Text First Indent"/>
    <w:lsdException w:qFormat="1" w:uiPriority="0" w:semiHidden="0" w:name="Body Text First Indent 2"/>
    <w:lsdException w:qFormat="1" w:uiPriority="0" w:semiHidden="0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iPriority="0" w:semiHidden="0" w:name="Body Text Indent 2"/>
    <w:lsdException w:qFormat="1" w:unhideWhenUsed="0" w:uiPriority="0" w:semiHidden="0" w:name="Body Text Indent 3"/>
    <w:lsdException w:qFormat="1" w:uiPriority="0" w:semiHidden="0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qFormat="1" w:uiPriority="0" w:semiHidden="0" w:name="E-mail Signature"/>
    <w:lsdException w:qFormat="1" w:unhideWhenUsed="0" w:uiPriority="0" w:semiHidden="0" w:name="Normal (Web)"/>
    <w:lsdException w:uiPriority="0" w:name="HTML Acronym"/>
    <w:lsdException w:qFormat="1" w:uiPriority="0" w:semiHidden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qFormat="1" w:uiPriority="0" w:semiHidden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iPriority="5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before="120" w:after="60"/>
      <w:ind w:left="420" w:hanging="420"/>
      <w:jc w:val="both"/>
    </w:pPr>
    <w:rPr>
      <w:rFonts w:ascii="Times New Roman" w:hAnsi="Times New Roman" w:eastAsia="宋体" w:cs="Times New Roman"/>
      <w:kern w:val="2"/>
      <w:sz w:val="18"/>
      <w:lang w:val="en-US" w:eastAsia="zh-CN" w:bidi="ar-SA"/>
    </w:rPr>
  </w:style>
  <w:style w:type="paragraph" w:styleId="3">
    <w:name w:val="heading 1"/>
    <w:basedOn w:val="4"/>
    <w:next w:val="1"/>
    <w:link w:val="187"/>
    <w:qFormat/>
    <w:uiPriority w:val="0"/>
    <w:pPr>
      <w:keepNext/>
      <w:keepLines/>
      <w:numPr>
        <w:ilvl w:val="0"/>
      </w:numPr>
      <w:tabs>
        <w:tab w:val="left" w:pos="90"/>
        <w:tab w:val="left" w:pos="432"/>
      </w:tabs>
      <w:spacing w:before="120"/>
      <w:ind w:left="0" w:firstLine="0"/>
      <w:jc w:val="left"/>
      <w:outlineLvl w:val="0"/>
    </w:pPr>
    <w:rPr>
      <w:rFonts w:cs="Courier New"/>
      <w:kern w:val="44"/>
      <w:sz w:val="30"/>
      <w:szCs w:val="30"/>
    </w:rPr>
  </w:style>
  <w:style w:type="paragraph" w:styleId="4">
    <w:name w:val="heading 2"/>
    <w:basedOn w:val="1"/>
    <w:next w:val="1"/>
    <w:link w:val="108"/>
    <w:qFormat/>
    <w:uiPriority w:val="0"/>
    <w:pPr>
      <w:numPr>
        <w:ilvl w:val="1"/>
        <w:numId w:val="1"/>
      </w:numPr>
      <w:spacing w:line="240" w:lineRule="atLeast"/>
      <w:ind w:left="0" w:firstLine="0"/>
      <w:contextualSpacing/>
      <w:outlineLvl w:val="1"/>
    </w:pPr>
    <w:rPr>
      <w:rFonts w:ascii="宋体" w:hAnsi="宋体"/>
      <w:b/>
      <w:color w:val="000000" w:themeColor="text1"/>
      <w:kern w:val="0"/>
      <w:sz w:val="28"/>
      <w:szCs w:val="18"/>
      <w14:textFill>
        <w14:solidFill>
          <w14:schemeClr w14:val="tx1"/>
        </w14:solidFill>
      </w14:textFill>
    </w:rPr>
  </w:style>
  <w:style w:type="paragraph" w:styleId="5">
    <w:name w:val="heading 3"/>
    <w:basedOn w:val="6"/>
    <w:next w:val="1"/>
    <w:link w:val="116"/>
    <w:qFormat/>
    <w:uiPriority w:val="0"/>
    <w:pPr>
      <w:numPr>
        <w:ilvl w:val="2"/>
        <w:numId w:val="1"/>
      </w:numPr>
      <w:tabs>
        <w:tab w:val="left" w:pos="426"/>
        <w:tab w:val="left" w:pos="709"/>
        <w:tab w:val="left" w:pos="900"/>
      </w:tabs>
      <w:ind w:left="0" w:firstLine="0"/>
      <w:contextualSpacing/>
      <w:outlineLvl w:val="2"/>
    </w:pPr>
    <w:rPr>
      <w:rFonts w:hAnsi="宋体"/>
      <w:szCs w:val="24"/>
    </w:rPr>
  </w:style>
  <w:style w:type="paragraph" w:styleId="7">
    <w:name w:val="heading 4"/>
    <w:basedOn w:val="5"/>
    <w:next w:val="1"/>
    <w:link w:val="131"/>
    <w:qFormat/>
    <w:uiPriority w:val="0"/>
    <w:pPr>
      <w:keepNext/>
      <w:keepLines/>
      <w:numPr>
        <w:ilvl w:val="3"/>
      </w:numPr>
      <w:tabs>
        <w:tab w:val="left" w:pos="851"/>
      </w:tabs>
      <w:outlineLvl w:val="3"/>
    </w:pPr>
    <w:rPr>
      <w:rFonts w:hAnsi="Courier New" w:cs="Courier New"/>
      <w:sz w:val="21"/>
      <w:szCs w:val="21"/>
    </w:rPr>
  </w:style>
  <w:style w:type="paragraph" w:styleId="8">
    <w:name w:val="heading 5"/>
    <w:basedOn w:val="7"/>
    <w:next w:val="1"/>
    <w:link w:val="120"/>
    <w:qFormat/>
    <w:uiPriority w:val="9"/>
    <w:pPr>
      <w:numPr>
        <w:ilvl w:val="4"/>
      </w:numPr>
      <w:tabs>
        <w:tab w:val="left" w:pos="90"/>
        <w:tab w:val="left" w:pos="432"/>
        <w:tab w:val="left" w:pos="2284"/>
        <w:tab w:val="clear" w:pos="426"/>
      </w:tabs>
      <w:outlineLvl w:val="4"/>
    </w:pPr>
    <w:rPr>
      <w:rFonts w:asciiTheme="majorEastAsia" w:hAnsiTheme="majorEastAsia" w:eastAsiaTheme="majorEastAsia"/>
      <w:sz w:val="18"/>
      <w:szCs w:val="18"/>
    </w:rPr>
  </w:style>
  <w:style w:type="paragraph" w:styleId="9">
    <w:name w:val="heading 6"/>
    <w:basedOn w:val="1"/>
    <w:next w:val="1"/>
    <w:link w:val="212"/>
    <w:qFormat/>
    <w:uiPriority w:val="9"/>
    <w:pPr>
      <w:numPr>
        <w:ilvl w:val="5"/>
        <w:numId w:val="1"/>
      </w:numPr>
      <w:outlineLvl w:val="5"/>
    </w:pPr>
    <w:rPr>
      <w:rFonts w:ascii="Arial" w:hAnsi="Arial" w:eastAsia="Arial"/>
      <w:b/>
      <w:bCs/>
      <w:sz w:val="20"/>
    </w:rPr>
  </w:style>
  <w:style w:type="paragraph" w:styleId="10">
    <w:name w:val="heading 7"/>
    <w:basedOn w:val="1"/>
    <w:next w:val="1"/>
    <w:link w:val="188"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11">
    <w:name w:val="heading 8"/>
    <w:basedOn w:val="1"/>
    <w:next w:val="1"/>
    <w:link w:val="189"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2">
    <w:name w:val="heading 9"/>
    <w:basedOn w:val="1"/>
    <w:next w:val="1"/>
    <w:link w:val="190"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91">
    <w:name w:val="Default Paragraph Font"/>
    <w:semiHidden/>
    <w:unhideWhenUsed/>
    <w:qFormat/>
    <w:uiPriority w:val="1"/>
  </w:style>
  <w:style w:type="table" w:default="1" w:styleId="8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acro"/>
    <w:link w:val="358"/>
    <w:unhideWhenUsed/>
    <w:qFormat/>
    <w:uiPriority w:val="0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kinsoku w:val="0"/>
      <w:overflowPunct w:val="0"/>
      <w:autoSpaceDE w:val="0"/>
      <w:autoSpaceDN w:val="0"/>
      <w:snapToGrid w:val="0"/>
      <w:spacing w:before="50" w:beforeLines="50"/>
    </w:pPr>
    <w:rPr>
      <w:rFonts w:ascii="Courier New" w:hAnsi="Courier New" w:eastAsia="宋体" w:cs="Courier New"/>
      <w:kern w:val="2"/>
      <w:sz w:val="24"/>
      <w:szCs w:val="24"/>
      <w:lang w:val="en-US" w:eastAsia="zh-CN" w:bidi="ar-SA"/>
    </w:rPr>
  </w:style>
  <w:style w:type="paragraph" w:customStyle="1" w:styleId="6">
    <w:name w:val="标题3"/>
    <w:basedOn w:val="1"/>
    <w:next w:val="1"/>
    <w:qFormat/>
    <w:uiPriority w:val="0"/>
    <w:pPr>
      <w:tabs>
        <w:tab w:val="left" w:pos="900"/>
      </w:tabs>
      <w:jc w:val="left"/>
    </w:pPr>
    <w:rPr>
      <w:rFonts w:ascii="宋体"/>
      <w:b/>
      <w:sz w:val="24"/>
      <w:szCs w:val="21"/>
    </w:rPr>
  </w:style>
  <w:style w:type="paragraph" w:styleId="13">
    <w:name w:val="List 3"/>
    <w:basedOn w:val="1"/>
    <w:unhideWhenUsed/>
    <w:qFormat/>
    <w:uiPriority w:val="0"/>
    <w:pPr>
      <w:spacing w:before="50" w:beforeLines="50" w:after="0" w:line="360" w:lineRule="auto"/>
      <w:ind w:left="100" w:leftChars="400" w:hanging="200" w:hangingChars="200"/>
      <w:contextualSpacing/>
      <w:jc w:val="left"/>
    </w:pPr>
    <w:rPr>
      <w:rFonts w:ascii="Arial" w:hAnsi="Arial" w:cs="Arial"/>
      <w:sz w:val="19"/>
      <w:szCs w:val="19"/>
    </w:rPr>
  </w:style>
  <w:style w:type="paragraph" w:styleId="14">
    <w:name w:val="toc 7"/>
    <w:basedOn w:val="1"/>
    <w:next w:val="1"/>
    <w:unhideWhenUsed/>
    <w:qFormat/>
    <w:uiPriority w:val="0"/>
    <w:pPr>
      <w:widowControl w:val="0"/>
      <w:ind w:left="2520" w:leftChars="1200"/>
    </w:pPr>
    <w:rPr>
      <w:rFonts w:asciiTheme="minorHAnsi" w:hAnsiTheme="minorHAnsi" w:eastAsiaTheme="minorEastAsia" w:cstheme="minorBidi"/>
      <w:szCs w:val="22"/>
    </w:rPr>
  </w:style>
  <w:style w:type="paragraph" w:styleId="15">
    <w:name w:val="List Number 2"/>
    <w:basedOn w:val="1"/>
    <w:unhideWhenUsed/>
    <w:qFormat/>
    <w:uiPriority w:val="0"/>
    <w:pPr>
      <w:numPr>
        <w:ilvl w:val="0"/>
        <w:numId w:val="2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16">
    <w:name w:val="table of authorities"/>
    <w:basedOn w:val="1"/>
    <w:next w:val="1"/>
    <w:unhideWhenUsed/>
    <w:qFormat/>
    <w:uiPriority w:val="0"/>
    <w:pPr>
      <w:spacing w:before="50" w:beforeLines="50" w:after="0" w:line="360" w:lineRule="auto"/>
      <w:ind w:left="200" w:leftChars="200" w:firstLine="0"/>
      <w:jc w:val="left"/>
    </w:pPr>
    <w:rPr>
      <w:rFonts w:ascii="Arial" w:hAnsi="Arial" w:cs="Arial"/>
      <w:sz w:val="19"/>
      <w:szCs w:val="19"/>
    </w:rPr>
  </w:style>
  <w:style w:type="paragraph" w:styleId="17">
    <w:name w:val="Note Heading"/>
    <w:basedOn w:val="1"/>
    <w:next w:val="1"/>
    <w:link w:val="367"/>
    <w:unhideWhenUsed/>
    <w:qFormat/>
    <w:uiPriority w:val="0"/>
    <w:pPr>
      <w:spacing w:before="50" w:beforeLines="50" w:after="0" w:line="360" w:lineRule="auto"/>
      <w:ind w:left="0" w:firstLine="0"/>
      <w:jc w:val="center"/>
    </w:pPr>
    <w:rPr>
      <w:rFonts w:ascii="Arial" w:hAnsi="Arial" w:cs="Arial"/>
      <w:sz w:val="19"/>
      <w:szCs w:val="19"/>
    </w:rPr>
  </w:style>
  <w:style w:type="paragraph" w:styleId="18">
    <w:name w:val="List Bullet 4"/>
    <w:basedOn w:val="1"/>
    <w:unhideWhenUsed/>
    <w:qFormat/>
    <w:uiPriority w:val="0"/>
    <w:pPr>
      <w:numPr>
        <w:ilvl w:val="0"/>
        <w:numId w:val="3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19">
    <w:name w:val="index 8"/>
    <w:basedOn w:val="1"/>
    <w:next w:val="1"/>
    <w:unhideWhenUsed/>
    <w:qFormat/>
    <w:uiPriority w:val="0"/>
    <w:pPr>
      <w:spacing w:before="50" w:beforeLines="50" w:after="0" w:line="360" w:lineRule="auto"/>
      <w:ind w:left="1400" w:leftChars="1400" w:firstLine="0"/>
      <w:jc w:val="left"/>
    </w:pPr>
    <w:rPr>
      <w:rFonts w:ascii="Arial" w:hAnsi="Arial" w:cs="Arial"/>
      <w:sz w:val="19"/>
      <w:szCs w:val="19"/>
    </w:rPr>
  </w:style>
  <w:style w:type="paragraph" w:styleId="20">
    <w:name w:val="E-mail Signature"/>
    <w:basedOn w:val="1"/>
    <w:link w:val="357"/>
    <w:unhideWhenUsed/>
    <w:qFormat/>
    <w:uiPriority w:val="0"/>
    <w:pPr>
      <w:spacing w:before="50" w:beforeLines="50" w:after="0" w:line="360" w:lineRule="auto"/>
      <w:ind w:left="0" w:firstLine="0"/>
      <w:jc w:val="left"/>
    </w:pPr>
    <w:rPr>
      <w:rFonts w:ascii="Arial" w:hAnsi="Arial" w:cs="Arial"/>
      <w:sz w:val="19"/>
      <w:szCs w:val="19"/>
    </w:rPr>
  </w:style>
  <w:style w:type="paragraph" w:styleId="21">
    <w:name w:val="List Number"/>
    <w:basedOn w:val="1"/>
    <w:unhideWhenUsed/>
    <w:qFormat/>
    <w:uiPriority w:val="0"/>
    <w:pPr>
      <w:tabs>
        <w:tab w:val="left" w:pos="360"/>
      </w:tabs>
      <w:spacing w:before="50" w:beforeLines="50" w:after="0" w:line="360" w:lineRule="auto"/>
      <w:ind w:left="360" w:hanging="360" w:hangingChars="200"/>
      <w:contextualSpacing/>
      <w:jc w:val="left"/>
    </w:pPr>
    <w:rPr>
      <w:rFonts w:ascii="Arial" w:hAnsi="Arial" w:cs="Arial"/>
      <w:sz w:val="19"/>
      <w:szCs w:val="19"/>
    </w:rPr>
  </w:style>
  <w:style w:type="paragraph" w:styleId="22">
    <w:name w:val="Normal Indent"/>
    <w:basedOn w:val="1"/>
    <w:unhideWhenUsed/>
    <w:qFormat/>
    <w:uiPriority w:val="0"/>
    <w:pPr>
      <w:spacing w:before="50" w:beforeLines="50" w:after="0" w:line="360" w:lineRule="auto"/>
      <w:ind w:left="0" w:firstLine="420" w:firstLineChars="200"/>
      <w:jc w:val="left"/>
    </w:pPr>
    <w:rPr>
      <w:rFonts w:ascii="Arial" w:hAnsi="Arial" w:cs="Arial"/>
      <w:sz w:val="19"/>
      <w:szCs w:val="19"/>
    </w:rPr>
  </w:style>
  <w:style w:type="paragraph" w:styleId="23">
    <w:name w:val="caption"/>
    <w:basedOn w:val="1"/>
    <w:next w:val="1"/>
    <w:link w:val="211"/>
    <w:qFormat/>
    <w:uiPriority w:val="0"/>
    <w:rPr>
      <w:rFonts w:ascii="Cambria" w:hAnsi="Cambria" w:eastAsia="黑体"/>
      <w:sz w:val="20"/>
    </w:rPr>
  </w:style>
  <w:style w:type="paragraph" w:styleId="24">
    <w:name w:val="index 5"/>
    <w:basedOn w:val="1"/>
    <w:next w:val="1"/>
    <w:unhideWhenUsed/>
    <w:qFormat/>
    <w:uiPriority w:val="0"/>
    <w:pPr>
      <w:spacing w:before="50" w:beforeLines="50" w:after="0" w:line="360" w:lineRule="auto"/>
      <w:ind w:left="800" w:leftChars="800" w:firstLine="0"/>
      <w:jc w:val="left"/>
    </w:pPr>
    <w:rPr>
      <w:rFonts w:ascii="Arial" w:hAnsi="Arial" w:cs="Arial"/>
      <w:sz w:val="19"/>
      <w:szCs w:val="19"/>
    </w:rPr>
  </w:style>
  <w:style w:type="paragraph" w:styleId="25">
    <w:name w:val="List Bullet"/>
    <w:basedOn w:val="1"/>
    <w:unhideWhenUsed/>
    <w:qFormat/>
    <w:uiPriority w:val="0"/>
    <w:pPr>
      <w:numPr>
        <w:ilvl w:val="0"/>
        <w:numId w:val="4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26">
    <w:name w:val="envelope address"/>
    <w:basedOn w:val="1"/>
    <w:unhideWhenUsed/>
    <w:qFormat/>
    <w:uiPriority w:val="0"/>
    <w:pPr>
      <w:framePr w:w="7920" w:h="1980" w:hRule="exact" w:hSpace="180" w:wrap="auto" w:vAnchor="margin" w:hAnchor="page" w:xAlign="center" w:yAlign="bottom"/>
      <w:spacing w:before="50" w:beforeLines="50" w:after="0" w:line="360" w:lineRule="auto"/>
      <w:ind w:left="100" w:leftChars="1400" w:firstLine="0"/>
      <w:jc w:val="left"/>
    </w:pPr>
    <w:rPr>
      <w:rFonts w:ascii="Cambria" w:hAnsi="Cambria"/>
      <w:sz w:val="24"/>
      <w:szCs w:val="24"/>
    </w:rPr>
  </w:style>
  <w:style w:type="paragraph" w:styleId="27">
    <w:name w:val="Document Map"/>
    <w:basedOn w:val="1"/>
    <w:link w:val="154"/>
    <w:qFormat/>
    <w:uiPriority w:val="0"/>
    <w:rPr>
      <w:rFonts w:ascii="宋体"/>
      <w:szCs w:val="18"/>
    </w:rPr>
  </w:style>
  <w:style w:type="paragraph" w:styleId="28">
    <w:name w:val="toa heading"/>
    <w:basedOn w:val="1"/>
    <w:next w:val="1"/>
    <w:unhideWhenUsed/>
    <w:qFormat/>
    <w:uiPriority w:val="0"/>
    <w:pPr>
      <w:spacing w:beforeLines="50" w:after="0" w:line="360" w:lineRule="auto"/>
      <w:ind w:left="0" w:firstLine="0"/>
      <w:jc w:val="left"/>
    </w:pPr>
    <w:rPr>
      <w:rFonts w:ascii="Cambria" w:hAnsi="Cambria"/>
      <w:sz w:val="24"/>
      <w:szCs w:val="24"/>
    </w:rPr>
  </w:style>
  <w:style w:type="paragraph" w:styleId="29">
    <w:name w:val="annotation text"/>
    <w:basedOn w:val="1"/>
    <w:link w:val="158"/>
    <w:qFormat/>
    <w:uiPriority w:val="0"/>
    <w:pPr>
      <w:jc w:val="left"/>
    </w:pPr>
  </w:style>
  <w:style w:type="paragraph" w:styleId="30">
    <w:name w:val="index 6"/>
    <w:basedOn w:val="1"/>
    <w:next w:val="1"/>
    <w:unhideWhenUsed/>
    <w:qFormat/>
    <w:uiPriority w:val="0"/>
    <w:pPr>
      <w:spacing w:before="50" w:beforeLines="50" w:after="0" w:line="360" w:lineRule="auto"/>
      <w:ind w:left="1000" w:leftChars="1000" w:firstLine="0"/>
      <w:jc w:val="left"/>
    </w:pPr>
    <w:rPr>
      <w:rFonts w:ascii="Arial" w:hAnsi="Arial" w:cs="Arial"/>
      <w:sz w:val="19"/>
      <w:szCs w:val="19"/>
    </w:rPr>
  </w:style>
  <w:style w:type="paragraph" w:styleId="31">
    <w:name w:val="Salutation"/>
    <w:basedOn w:val="1"/>
    <w:next w:val="1"/>
    <w:link w:val="356"/>
    <w:unhideWhenUsed/>
    <w:qFormat/>
    <w:uiPriority w:val="0"/>
    <w:pPr>
      <w:spacing w:before="50" w:beforeLines="50" w:after="0" w:line="360" w:lineRule="auto"/>
      <w:ind w:left="0" w:firstLine="0"/>
      <w:jc w:val="left"/>
    </w:pPr>
    <w:rPr>
      <w:rFonts w:ascii="Arial" w:hAnsi="Arial" w:cs="Arial"/>
      <w:sz w:val="19"/>
      <w:szCs w:val="19"/>
    </w:rPr>
  </w:style>
  <w:style w:type="paragraph" w:styleId="32">
    <w:name w:val="Body Text 3"/>
    <w:basedOn w:val="1"/>
    <w:link w:val="260"/>
    <w:qFormat/>
    <w:uiPriority w:val="0"/>
    <w:pPr>
      <w:spacing w:before="50" w:beforeLines="50" w:after="0" w:line="360" w:lineRule="auto"/>
      <w:ind w:left="0" w:right="-198" w:firstLine="0"/>
      <w:jc w:val="left"/>
    </w:pPr>
    <w:rPr>
      <w:rFonts w:ascii="Arial" w:hAnsi="Arial" w:cs="Arial"/>
      <w:kern w:val="0"/>
      <w:sz w:val="22"/>
      <w:szCs w:val="22"/>
    </w:rPr>
  </w:style>
  <w:style w:type="paragraph" w:styleId="33">
    <w:name w:val="Closing"/>
    <w:basedOn w:val="1"/>
    <w:link w:val="359"/>
    <w:unhideWhenUsed/>
    <w:qFormat/>
    <w:uiPriority w:val="0"/>
    <w:pPr>
      <w:spacing w:before="50" w:beforeLines="50" w:after="0" w:line="360" w:lineRule="auto"/>
      <w:ind w:left="100" w:leftChars="2100" w:firstLine="0"/>
      <w:jc w:val="left"/>
    </w:pPr>
    <w:rPr>
      <w:rFonts w:ascii="Arial" w:hAnsi="Arial" w:cs="Arial"/>
      <w:sz w:val="19"/>
      <w:szCs w:val="19"/>
    </w:rPr>
  </w:style>
  <w:style w:type="paragraph" w:styleId="34">
    <w:name w:val="List Bullet 3"/>
    <w:basedOn w:val="1"/>
    <w:unhideWhenUsed/>
    <w:qFormat/>
    <w:uiPriority w:val="0"/>
    <w:pPr>
      <w:numPr>
        <w:ilvl w:val="0"/>
        <w:numId w:val="5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35">
    <w:name w:val="Body Text"/>
    <w:basedOn w:val="1"/>
    <w:link w:val="172"/>
    <w:qFormat/>
    <w:uiPriority w:val="1"/>
    <w:pPr>
      <w:spacing w:before="121"/>
      <w:ind w:left="1259"/>
    </w:pPr>
    <w:rPr>
      <w:rFonts w:ascii="Arial" w:hAnsi="Arial" w:eastAsia="Arial"/>
      <w:sz w:val="20"/>
    </w:rPr>
  </w:style>
  <w:style w:type="paragraph" w:styleId="36">
    <w:name w:val="Body Text Indent"/>
    <w:basedOn w:val="1"/>
    <w:link w:val="256"/>
    <w:qFormat/>
    <w:uiPriority w:val="0"/>
    <w:pPr>
      <w:spacing w:before="50" w:beforeLines="50" w:after="0" w:line="360" w:lineRule="auto"/>
      <w:ind w:left="0" w:right="-198" w:firstLine="220" w:firstLineChars="100"/>
      <w:jc w:val="left"/>
    </w:pPr>
    <w:rPr>
      <w:rFonts w:ascii="Arial" w:hAnsi="Arial" w:eastAsia="BatangChe" w:cs="Arial"/>
      <w:kern w:val="0"/>
      <w:sz w:val="22"/>
      <w:szCs w:val="22"/>
    </w:rPr>
  </w:style>
  <w:style w:type="paragraph" w:styleId="37">
    <w:name w:val="List Number 3"/>
    <w:basedOn w:val="1"/>
    <w:unhideWhenUsed/>
    <w:qFormat/>
    <w:uiPriority w:val="0"/>
    <w:pPr>
      <w:numPr>
        <w:ilvl w:val="0"/>
        <w:numId w:val="6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38">
    <w:name w:val="List 2"/>
    <w:basedOn w:val="1"/>
    <w:qFormat/>
    <w:uiPriority w:val="0"/>
    <w:pPr>
      <w:spacing w:before="50" w:beforeLines="50" w:after="0" w:line="360" w:lineRule="auto"/>
      <w:ind w:left="100" w:leftChars="200" w:hanging="200" w:hangingChars="200"/>
      <w:jc w:val="left"/>
    </w:pPr>
    <w:rPr>
      <w:sz w:val="19"/>
      <w:szCs w:val="19"/>
    </w:rPr>
  </w:style>
  <w:style w:type="paragraph" w:styleId="39">
    <w:name w:val="List Continue"/>
    <w:basedOn w:val="1"/>
    <w:unhideWhenUsed/>
    <w:qFormat/>
    <w:uiPriority w:val="0"/>
    <w:pPr>
      <w:spacing w:before="50" w:beforeLines="50" w:after="120" w:line="360" w:lineRule="auto"/>
      <w:ind w:left="200" w:leftChars="200" w:firstLine="0"/>
      <w:contextualSpacing/>
      <w:jc w:val="left"/>
    </w:pPr>
    <w:rPr>
      <w:rFonts w:ascii="Arial" w:hAnsi="Arial" w:cs="Arial"/>
      <w:sz w:val="19"/>
      <w:szCs w:val="19"/>
    </w:rPr>
  </w:style>
  <w:style w:type="paragraph" w:styleId="40">
    <w:name w:val="Block Text"/>
    <w:basedOn w:val="1"/>
    <w:unhideWhenUsed/>
    <w:qFormat/>
    <w:uiPriority w:val="0"/>
    <w:pPr>
      <w:spacing w:before="50" w:beforeLines="50" w:after="120" w:line="360" w:lineRule="auto"/>
      <w:ind w:left="1440" w:leftChars="700" w:right="1440" w:rightChars="700" w:firstLine="0"/>
      <w:jc w:val="left"/>
    </w:pPr>
    <w:rPr>
      <w:rFonts w:ascii="Arial" w:hAnsi="Arial" w:cs="Arial"/>
      <w:sz w:val="19"/>
      <w:szCs w:val="19"/>
    </w:rPr>
  </w:style>
  <w:style w:type="paragraph" w:styleId="41">
    <w:name w:val="List Bullet 2"/>
    <w:basedOn w:val="1"/>
    <w:unhideWhenUsed/>
    <w:qFormat/>
    <w:uiPriority w:val="0"/>
    <w:pPr>
      <w:numPr>
        <w:ilvl w:val="0"/>
        <w:numId w:val="7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42">
    <w:name w:val="HTML Address"/>
    <w:basedOn w:val="1"/>
    <w:link w:val="355"/>
    <w:unhideWhenUsed/>
    <w:qFormat/>
    <w:uiPriority w:val="0"/>
    <w:pPr>
      <w:spacing w:before="50" w:beforeLines="50" w:after="0" w:line="360" w:lineRule="auto"/>
      <w:ind w:left="0" w:firstLine="0"/>
      <w:jc w:val="left"/>
    </w:pPr>
    <w:rPr>
      <w:rFonts w:ascii="Arial" w:hAnsi="Arial" w:cs="Arial"/>
      <w:i/>
      <w:iCs/>
      <w:sz w:val="19"/>
      <w:szCs w:val="19"/>
    </w:rPr>
  </w:style>
  <w:style w:type="paragraph" w:styleId="43">
    <w:name w:val="index 4"/>
    <w:basedOn w:val="1"/>
    <w:next w:val="1"/>
    <w:unhideWhenUsed/>
    <w:qFormat/>
    <w:uiPriority w:val="0"/>
    <w:pPr>
      <w:spacing w:before="50" w:beforeLines="50" w:after="0" w:line="360" w:lineRule="auto"/>
      <w:ind w:left="600" w:leftChars="600" w:firstLine="0"/>
      <w:jc w:val="left"/>
    </w:pPr>
    <w:rPr>
      <w:rFonts w:ascii="Arial" w:hAnsi="Arial" w:cs="Arial"/>
      <w:sz w:val="19"/>
      <w:szCs w:val="19"/>
    </w:rPr>
  </w:style>
  <w:style w:type="paragraph" w:styleId="44">
    <w:name w:val="toc 5"/>
    <w:basedOn w:val="1"/>
    <w:next w:val="1"/>
    <w:unhideWhenUsed/>
    <w:qFormat/>
    <w:uiPriority w:val="0"/>
    <w:pPr>
      <w:widowControl w:val="0"/>
      <w:ind w:left="1680" w:leftChars="800"/>
    </w:pPr>
    <w:rPr>
      <w:rFonts w:asciiTheme="minorHAnsi" w:hAnsiTheme="minorHAnsi" w:eastAsiaTheme="minorEastAsia" w:cstheme="minorBidi"/>
      <w:szCs w:val="22"/>
    </w:rPr>
  </w:style>
  <w:style w:type="paragraph" w:styleId="45">
    <w:name w:val="toc 3"/>
    <w:basedOn w:val="1"/>
    <w:next w:val="1"/>
    <w:qFormat/>
    <w:uiPriority w:val="39"/>
    <w:pPr>
      <w:ind w:left="840" w:leftChars="400"/>
    </w:pPr>
  </w:style>
  <w:style w:type="paragraph" w:styleId="46">
    <w:name w:val="Plain Text"/>
    <w:basedOn w:val="1"/>
    <w:link w:val="213"/>
    <w:qFormat/>
    <w:uiPriority w:val="0"/>
    <w:pPr>
      <w:widowControl w:val="0"/>
    </w:pPr>
    <w:rPr>
      <w:rFonts w:ascii="宋体" w:hAnsi="Courier New" w:cs="Courier New"/>
      <w:szCs w:val="21"/>
    </w:rPr>
  </w:style>
  <w:style w:type="paragraph" w:styleId="47">
    <w:name w:val="List Bullet 5"/>
    <w:basedOn w:val="1"/>
    <w:unhideWhenUsed/>
    <w:qFormat/>
    <w:uiPriority w:val="0"/>
    <w:pPr>
      <w:numPr>
        <w:ilvl w:val="0"/>
        <w:numId w:val="8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48">
    <w:name w:val="List Number 4"/>
    <w:basedOn w:val="1"/>
    <w:unhideWhenUsed/>
    <w:qFormat/>
    <w:uiPriority w:val="0"/>
    <w:pPr>
      <w:numPr>
        <w:ilvl w:val="0"/>
        <w:numId w:val="9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49">
    <w:name w:val="toc 8"/>
    <w:basedOn w:val="1"/>
    <w:next w:val="1"/>
    <w:unhideWhenUsed/>
    <w:qFormat/>
    <w:uiPriority w:val="0"/>
    <w:pPr>
      <w:widowControl w:val="0"/>
      <w:ind w:left="2940" w:leftChars="1400"/>
    </w:pPr>
    <w:rPr>
      <w:rFonts w:asciiTheme="minorHAnsi" w:hAnsiTheme="minorHAnsi" w:eastAsiaTheme="minorEastAsia" w:cstheme="minorBidi"/>
      <w:szCs w:val="22"/>
    </w:rPr>
  </w:style>
  <w:style w:type="paragraph" w:styleId="50">
    <w:name w:val="index 3"/>
    <w:basedOn w:val="1"/>
    <w:next w:val="1"/>
    <w:unhideWhenUsed/>
    <w:qFormat/>
    <w:uiPriority w:val="0"/>
    <w:pPr>
      <w:spacing w:before="50" w:beforeLines="50" w:after="0" w:line="360" w:lineRule="auto"/>
      <w:ind w:left="400" w:leftChars="400" w:firstLine="0"/>
      <w:jc w:val="left"/>
    </w:pPr>
    <w:rPr>
      <w:rFonts w:ascii="Arial" w:hAnsi="Arial" w:cs="Arial"/>
      <w:sz w:val="19"/>
      <w:szCs w:val="19"/>
    </w:rPr>
  </w:style>
  <w:style w:type="paragraph" w:styleId="51">
    <w:name w:val="Date"/>
    <w:basedOn w:val="1"/>
    <w:next w:val="1"/>
    <w:link w:val="361"/>
    <w:unhideWhenUsed/>
    <w:qFormat/>
    <w:uiPriority w:val="0"/>
    <w:pPr>
      <w:spacing w:before="50" w:beforeLines="50" w:after="0" w:line="360" w:lineRule="auto"/>
      <w:ind w:left="100" w:leftChars="2500" w:firstLine="0"/>
      <w:jc w:val="left"/>
    </w:pPr>
    <w:rPr>
      <w:rFonts w:ascii="Arial" w:hAnsi="Arial" w:cs="Arial"/>
      <w:sz w:val="19"/>
      <w:szCs w:val="19"/>
    </w:rPr>
  </w:style>
  <w:style w:type="paragraph" w:styleId="52">
    <w:name w:val="Body Text Indent 2"/>
    <w:basedOn w:val="1"/>
    <w:link w:val="366"/>
    <w:unhideWhenUsed/>
    <w:qFormat/>
    <w:uiPriority w:val="0"/>
    <w:pPr>
      <w:spacing w:before="50" w:beforeLines="50" w:after="120" w:line="480" w:lineRule="auto"/>
      <w:ind w:left="200" w:leftChars="200" w:firstLine="0"/>
      <w:jc w:val="left"/>
    </w:pPr>
    <w:rPr>
      <w:rFonts w:ascii="Arial" w:hAnsi="Arial" w:cs="Arial"/>
      <w:sz w:val="19"/>
      <w:szCs w:val="19"/>
    </w:rPr>
  </w:style>
  <w:style w:type="paragraph" w:styleId="53">
    <w:name w:val="endnote text"/>
    <w:basedOn w:val="1"/>
    <w:link w:val="240"/>
    <w:unhideWhenUsed/>
    <w:qFormat/>
    <w:uiPriority w:val="0"/>
    <w:pPr>
      <w:spacing w:before="50" w:beforeLines="50" w:after="0"/>
      <w:ind w:left="0" w:firstLine="0"/>
      <w:jc w:val="left"/>
    </w:pPr>
    <w:rPr>
      <w:rFonts w:ascii="Calibri" w:hAnsi="Calibri"/>
      <w:sz w:val="21"/>
      <w:szCs w:val="22"/>
    </w:rPr>
  </w:style>
  <w:style w:type="paragraph" w:styleId="54">
    <w:name w:val="List Continue 5"/>
    <w:basedOn w:val="1"/>
    <w:unhideWhenUsed/>
    <w:qFormat/>
    <w:uiPriority w:val="0"/>
    <w:pPr>
      <w:spacing w:before="50" w:beforeLines="50" w:after="120" w:line="360" w:lineRule="auto"/>
      <w:ind w:left="2100" w:leftChars="1000" w:firstLine="0"/>
      <w:contextualSpacing/>
      <w:jc w:val="left"/>
    </w:pPr>
    <w:rPr>
      <w:rFonts w:ascii="Arial" w:hAnsi="Arial" w:cs="Arial"/>
      <w:sz w:val="19"/>
      <w:szCs w:val="19"/>
    </w:rPr>
  </w:style>
  <w:style w:type="paragraph" w:styleId="55">
    <w:name w:val="Balloon Text"/>
    <w:basedOn w:val="1"/>
    <w:link w:val="155"/>
    <w:qFormat/>
    <w:uiPriority w:val="99"/>
    <w:rPr>
      <w:szCs w:val="18"/>
    </w:rPr>
  </w:style>
  <w:style w:type="paragraph" w:styleId="56">
    <w:name w:val="footer"/>
    <w:basedOn w:val="1"/>
    <w:link w:val="174"/>
    <w:qFormat/>
    <w:uiPriority w:val="99"/>
    <w:pPr>
      <w:tabs>
        <w:tab w:val="center" w:pos="4153"/>
        <w:tab w:val="right" w:pos="8306"/>
      </w:tabs>
      <w:snapToGrid w:val="0"/>
      <w:jc w:val="left"/>
    </w:pPr>
  </w:style>
  <w:style w:type="paragraph" w:styleId="57">
    <w:name w:val="envelope return"/>
    <w:basedOn w:val="1"/>
    <w:unhideWhenUsed/>
    <w:qFormat/>
    <w:uiPriority w:val="0"/>
    <w:pPr>
      <w:spacing w:before="50" w:beforeLines="50" w:after="0" w:line="360" w:lineRule="auto"/>
      <w:ind w:left="0" w:firstLine="0"/>
      <w:jc w:val="left"/>
    </w:pPr>
    <w:rPr>
      <w:rFonts w:ascii="Cambria" w:hAnsi="Cambria"/>
      <w:sz w:val="19"/>
      <w:szCs w:val="19"/>
    </w:rPr>
  </w:style>
  <w:style w:type="paragraph" w:styleId="58">
    <w:name w:val="header"/>
    <w:basedOn w:val="1"/>
    <w:link w:val="173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</w:style>
  <w:style w:type="paragraph" w:styleId="59">
    <w:name w:val="Signature"/>
    <w:basedOn w:val="1"/>
    <w:link w:val="360"/>
    <w:unhideWhenUsed/>
    <w:qFormat/>
    <w:uiPriority w:val="0"/>
    <w:pPr>
      <w:spacing w:before="50" w:beforeLines="50" w:after="0" w:line="360" w:lineRule="auto"/>
      <w:ind w:left="100" w:leftChars="2100" w:firstLine="0"/>
      <w:jc w:val="left"/>
    </w:pPr>
    <w:rPr>
      <w:rFonts w:ascii="Arial" w:hAnsi="Arial" w:cs="Arial"/>
      <w:sz w:val="19"/>
      <w:szCs w:val="19"/>
    </w:rPr>
  </w:style>
  <w:style w:type="paragraph" w:styleId="60">
    <w:name w:val="toc 1"/>
    <w:basedOn w:val="1"/>
    <w:next w:val="1"/>
    <w:qFormat/>
    <w:uiPriority w:val="39"/>
  </w:style>
  <w:style w:type="paragraph" w:styleId="61">
    <w:name w:val="List Continue 4"/>
    <w:basedOn w:val="1"/>
    <w:unhideWhenUsed/>
    <w:qFormat/>
    <w:uiPriority w:val="0"/>
    <w:pPr>
      <w:spacing w:before="50" w:beforeLines="50" w:after="120" w:line="360" w:lineRule="auto"/>
      <w:ind w:left="1680" w:leftChars="800" w:firstLine="0"/>
      <w:contextualSpacing/>
      <w:jc w:val="left"/>
    </w:pPr>
    <w:rPr>
      <w:rFonts w:ascii="Arial" w:hAnsi="Arial" w:cs="Arial"/>
      <w:sz w:val="19"/>
      <w:szCs w:val="19"/>
    </w:rPr>
  </w:style>
  <w:style w:type="paragraph" w:styleId="62">
    <w:name w:val="toc 4"/>
    <w:basedOn w:val="1"/>
    <w:next w:val="1"/>
    <w:unhideWhenUsed/>
    <w:qFormat/>
    <w:uiPriority w:val="0"/>
    <w:pPr>
      <w:widowControl w:val="0"/>
      <w:ind w:left="1260" w:leftChars="600"/>
    </w:pPr>
    <w:rPr>
      <w:rFonts w:asciiTheme="minorHAnsi" w:hAnsiTheme="minorHAnsi" w:eastAsiaTheme="minorEastAsia" w:cstheme="minorBidi"/>
      <w:szCs w:val="22"/>
    </w:rPr>
  </w:style>
  <w:style w:type="paragraph" w:styleId="63">
    <w:name w:val="index heading"/>
    <w:basedOn w:val="1"/>
    <w:next w:val="64"/>
    <w:unhideWhenUsed/>
    <w:qFormat/>
    <w:uiPriority w:val="0"/>
    <w:pPr>
      <w:spacing w:before="50" w:beforeLines="50" w:after="0" w:line="360" w:lineRule="auto"/>
      <w:ind w:left="0" w:firstLine="0"/>
      <w:jc w:val="left"/>
    </w:pPr>
    <w:rPr>
      <w:rFonts w:ascii="Cambria" w:hAnsi="Cambria"/>
      <w:b/>
      <w:bCs/>
      <w:sz w:val="19"/>
      <w:szCs w:val="19"/>
    </w:rPr>
  </w:style>
  <w:style w:type="paragraph" w:styleId="64">
    <w:name w:val="index 1"/>
    <w:basedOn w:val="1"/>
    <w:next w:val="1"/>
    <w:unhideWhenUsed/>
    <w:qFormat/>
    <w:uiPriority w:val="0"/>
    <w:pPr>
      <w:spacing w:before="50" w:beforeLines="50" w:after="0" w:line="360" w:lineRule="auto"/>
      <w:ind w:left="0" w:firstLine="0"/>
      <w:jc w:val="left"/>
    </w:pPr>
    <w:rPr>
      <w:rFonts w:ascii="Arial" w:hAnsi="Arial" w:cs="Arial"/>
      <w:sz w:val="19"/>
      <w:szCs w:val="19"/>
    </w:rPr>
  </w:style>
  <w:style w:type="paragraph" w:styleId="65">
    <w:name w:val="Subtitle"/>
    <w:basedOn w:val="1"/>
    <w:next w:val="1"/>
    <w:link w:val="185"/>
    <w:qFormat/>
    <w:uiPriority w:val="0"/>
    <w:pPr>
      <w:spacing w:before="240" w:line="312" w:lineRule="auto"/>
      <w:jc w:val="center"/>
      <w:outlineLvl w:val="1"/>
    </w:pPr>
    <w:rPr>
      <w:rFonts w:asciiTheme="minorHAnsi" w:hAnsiTheme="minorHAnsi" w:eastAsiaTheme="minorEastAsia" w:cstheme="minorBidi"/>
      <w:b/>
      <w:bCs/>
      <w:kern w:val="28"/>
      <w:sz w:val="32"/>
      <w:szCs w:val="32"/>
    </w:rPr>
  </w:style>
  <w:style w:type="paragraph" w:styleId="66">
    <w:name w:val="List Number 5"/>
    <w:basedOn w:val="1"/>
    <w:unhideWhenUsed/>
    <w:qFormat/>
    <w:uiPriority w:val="0"/>
    <w:pPr>
      <w:numPr>
        <w:ilvl w:val="0"/>
        <w:numId w:val="10"/>
      </w:numPr>
      <w:spacing w:before="50" w:beforeLines="50" w:after="0" w:line="360" w:lineRule="auto"/>
      <w:contextualSpacing/>
      <w:jc w:val="left"/>
    </w:pPr>
    <w:rPr>
      <w:rFonts w:ascii="Arial" w:hAnsi="Arial" w:cs="Arial"/>
      <w:sz w:val="19"/>
      <w:szCs w:val="19"/>
    </w:rPr>
  </w:style>
  <w:style w:type="paragraph" w:styleId="67">
    <w:name w:val="List"/>
    <w:basedOn w:val="1"/>
    <w:qFormat/>
    <w:uiPriority w:val="0"/>
    <w:pPr>
      <w:spacing w:before="50" w:beforeLines="50" w:after="0" w:line="360" w:lineRule="auto"/>
      <w:ind w:left="200" w:hanging="200" w:hangingChars="200"/>
      <w:jc w:val="left"/>
    </w:pPr>
    <w:rPr>
      <w:sz w:val="19"/>
      <w:szCs w:val="19"/>
    </w:rPr>
  </w:style>
  <w:style w:type="paragraph" w:styleId="68">
    <w:name w:val="footnote text"/>
    <w:basedOn w:val="1"/>
    <w:link w:val="171"/>
    <w:unhideWhenUsed/>
    <w:qFormat/>
    <w:uiPriority w:val="0"/>
    <w:pPr>
      <w:snapToGrid w:val="0"/>
      <w:jc w:val="left"/>
    </w:pPr>
    <w:rPr>
      <w:szCs w:val="18"/>
    </w:rPr>
  </w:style>
  <w:style w:type="paragraph" w:styleId="69">
    <w:name w:val="toc 6"/>
    <w:basedOn w:val="1"/>
    <w:next w:val="1"/>
    <w:unhideWhenUsed/>
    <w:qFormat/>
    <w:uiPriority w:val="0"/>
    <w:pPr>
      <w:widowControl w:val="0"/>
      <w:ind w:left="2100" w:leftChars="1000"/>
    </w:pPr>
    <w:rPr>
      <w:rFonts w:asciiTheme="minorHAnsi" w:hAnsiTheme="minorHAnsi" w:eastAsiaTheme="minorEastAsia" w:cstheme="minorBidi"/>
      <w:szCs w:val="22"/>
    </w:rPr>
  </w:style>
  <w:style w:type="paragraph" w:styleId="70">
    <w:name w:val="List 5"/>
    <w:basedOn w:val="1"/>
    <w:unhideWhenUsed/>
    <w:qFormat/>
    <w:uiPriority w:val="0"/>
    <w:pPr>
      <w:spacing w:before="50" w:beforeLines="50" w:after="0" w:line="360" w:lineRule="auto"/>
      <w:ind w:left="100" w:leftChars="800" w:hanging="200" w:hangingChars="200"/>
      <w:contextualSpacing/>
      <w:jc w:val="left"/>
    </w:pPr>
    <w:rPr>
      <w:rFonts w:ascii="Arial" w:hAnsi="Arial" w:cs="Arial"/>
      <w:sz w:val="19"/>
      <w:szCs w:val="19"/>
    </w:rPr>
  </w:style>
  <w:style w:type="paragraph" w:styleId="71">
    <w:name w:val="Body Text Indent 3"/>
    <w:basedOn w:val="1"/>
    <w:link w:val="259"/>
    <w:qFormat/>
    <w:uiPriority w:val="0"/>
    <w:pPr>
      <w:spacing w:before="50" w:beforeLines="50" w:after="0" w:line="360" w:lineRule="auto"/>
      <w:ind w:left="-540" w:right="-198" w:firstLine="540"/>
      <w:jc w:val="left"/>
    </w:pPr>
    <w:rPr>
      <w:rFonts w:ascii="Arial" w:hAnsi="Arial" w:cs="Arial"/>
      <w:kern w:val="0"/>
      <w:sz w:val="22"/>
      <w:szCs w:val="22"/>
    </w:rPr>
  </w:style>
  <w:style w:type="paragraph" w:styleId="72">
    <w:name w:val="index 7"/>
    <w:basedOn w:val="1"/>
    <w:next w:val="1"/>
    <w:unhideWhenUsed/>
    <w:qFormat/>
    <w:uiPriority w:val="0"/>
    <w:pPr>
      <w:spacing w:before="50" w:beforeLines="50" w:after="0" w:line="360" w:lineRule="auto"/>
      <w:ind w:left="1200" w:leftChars="1200" w:firstLine="0"/>
      <w:jc w:val="left"/>
    </w:pPr>
    <w:rPr>
      <w:rFonts w:ascii="Arial" w:hAnsi="Arial" w:cs="Arial"/>
      <w:sz w:val="19"/>
      <w:szCs w:val="19"/>
    </w:rPr>
  </w:style>
  <w:style w:type="paragraph" w:styleId="73">
    <w:name w:val="index 9"/>
    <w:basedOn w:val="1"/>
    <w:next w:val="1"/>
    <w:unhideWhenUsed/>
    <w:qFormat/>
    <w:uiPriority w:val="0"/>
    <w:pPr>
      <w:spacing w:before="50" w:beforeLines="50" w:after="0" w:line="360" w:lineRule="auto"/>
      <w:ind w:left="1600" w:leftChars="1600" w:firstLine="0"/>
      <w:jc w:val="left"/>
    </w:pPr>
    <w:rPr>
      <w:rFonts w:ascii="Arial" w:hAnsi="Arial" w:cs="Arial"/>
      <w:sz w:val="19"/>
      <w:szCs w:val="19"/>
    </w:rPr>
  </w:style>
  <w:style w:type="paragraph" w:styleId="74">
    <w:name w:val="table of figures"/>
    <w:basedOn w:val="1"/>
    <w:next w:val="1"/>
    <w:unhideWhenUsed/>
    <w:qFormat/>
    <w:uiPriority w:val="0"/>
    <w:pPr>
      <w:ind w:left="200" w:leftChars="200" w:hanging="200" w:hangingChars="200"/>
    </w:pPr>
  </w:style>
  <w:style w:type="paragraph" w:styleId="75">
    <w:name w:val="toc 2"/>
    <w:basedOn w:val="1"/>
    <w:next w:val="1"/>
    <w:qFormat/>
    <w:uiPriority w:val="39"/>
    <w:pPr>
      <w:ind w:left="200" w:leftChars="200"/>
    </w:pPr>
  </w:style>
  <w:style w:type="paragraph" w:styleId="76">
    <w:name w:val="toc 9"/>
    <w:basedOn w:val="1"/>
    <w:next w:val="1"/>
    <w:unhideWhenUsed/>
    <w:qFormat/>
    <w:uiPriority w:val="0"/>
    <w:pPr>
      <w:widowControl w:val="0"/>
      <w:ind w:left="3360" w:leftChars="1600"/>
    </w:pPr>
    <w:rPr>
      <w:rFonts w:asciiTheme="minorHAnsi" w:hAnsiTheme="minorHAnsi" w:eastAsiaTheme="minorEastAsia" w:cstheme="minorBidi"/>
      <w:szCs w:val="22"/>
    </w:rPr>
  </w:style>
  <w:style w:type="paragraph" w:styleId="77">
    <w:name w:val="Body Text 2"/>
    <w:basedOn w:val="1"/>
    <w:link w:val="258"/>
    <w:qFormat/>
    <w:uiPriority w:val="0"/>
    <w:pPr>
      <w:spacing w:before="50" w:beforeLines="50" w:after="0" w:line="360" w:lineRule="auto"/>
      <w:ind w:left="0" w:right="-198" w:firstLine="0"/>
      <w:jc w:val="left"/>
    </w:pPr>
    <w:rPr>
      <w:rFonts w:ascii="Mangal" w:hAnsi="Mangal" w:cs="Arial"/>
      <w:color w:val="000000"/>
      <w:kern w:val="0"/>
      <w:sz w:val="20"/>
      <w:szCs w:val="22"/>
    </w:rPr>
  </w:style>
  <w:style w:type="paragraph" w:styleId="78">
    <w:name w:val="List 4"/>
    <w:basedOn w:val="1"/>
    <w:unhideWhenUsed/>
    <w:qFormat/>
    <w:uiPriority w:val="0"/>
    <w:pPr>
      <w:spacing w:before="50" w:beforeLines="50" w:after="0" w:line="360" w:lineRule="auto"/>
      <w:ind w:left="100" w:leftChars="600" w:hanging="200" w:hangingChars="200"/>
      <w:contextualSpacing/>
      <w:jc w:val="left"/>
    </w:pPr>
    <w:rPr>
      <w:rFonts w:ascii="Arial" w:hAnsi="Arial" w:cs="Arial"/>
      <w:sz w:val="19"/>
      <w:szCs w:val="19"/>
    </w:rPr>
  </w:style>
  <w:style w:type="paragraph" w:styleId="79">
    <w:name w:val="List Continue 2"/>
    <w:basedOn w:val="1"/>
    <w:unhideWhenUsed/>
    <w:qFormat/>
    <w:uiPriority w:val="0"/>
    <w:pPr>
      <w:spacing w:before="50" w:beforeLines="50" w:after="120" w:line="360" w:lineRule="auto"/>
      <w:ind w:left="840" w:leftChars="400" w:firstLine="0"/>
      <w:contextualSpacing/>
      <w:jc w:val="left"/>
    </w:pPr>
    <w:rPr>
      <w:rFonts w:ascii="Arial" w:hAnsi="Arial" w:cs="Arial"/>
      <w:sz w:val="19"/>
      <w:szCs w:val="19"/>
    </w:rPr>
  </w:style>
  <w:style w:type="paragraph" w:styleId="80">
    <w:name w:val="Message Header"/>
    <w:basedOn w:val="1"/>
    <w:link w:val="362"/>
    <w:unhideWhenUsed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spacing w:before="50" w:beforeLines="50" w:after="0" w:line="360" w:lineRule="auto"/>
      <w:ind w:left="1080" w:leftChars="500" w:hanging="1080" w:hangingChars="500"/>
      <w:jc w:val="left"/>
    </w:pPr>
    <w:rPr>
      <w:rFonts w:ascii="Cambria" w:hAnsi="Cambria"/>
      <w:sz w:val="24"/>
      <w:szCs w:val="24"/>
    </w:rPr>
  </w:style>
  <w:style w:type="paragraph" w:styleId="81">
    <w:name w:val="HTML Preformatted"/>
    <w:basedOn w:val="1"/>
    <w:link w:val="244"/>
    <w:unhideWhenUsed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50" w:beforeLines="50" w:after="0"/>
      <w:ind w:left="0" w:firstLine="0"/>
      <w:jc w:val="left"/>
    </w:pPr>
    <w:rPr>
      <w:rFonts w:ascii="宋体" w:hAnsi="宋体" w:cs="宋体"/>
      <w:kern w:val="0"/>
      <w:sz w:val="24"/>
      <w:szCs w:val="24"/>
    </w:rPr>
  </w:style>
  <w:style w:type="paragraph" w:styleId="82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83">
    <w:name w:val="List Continue 3"/>
    <w:basedOn w:val="1"/>
    <w:unhideWhenUsed/>
    <w:qFormat/>
    <w:uiPriority w:val="0"/>
    <w:pPr>
      <w:spacing w:before="50" w:beforeLines="50" w:after="120" w:line="360" w:lineRule="auto"/>
      <w:ind w:left="1260" w:leftChars="600" w:firstLine="0"/>
      <w:contextualSpacing/>
      <w:jc w:val="left"/>
    </w:pPr>
    <w:rPr>
      <w:rFonts w:ascii="Arial" w:hAnsi="Arial" w:cs="Arial"/>
      <w:sz w:val="19"/>
      <w:szCs w:val="19"/>
    </w:rPr>
  </w:style>
  <w:style w:type="paragraph" w:styleId="84">
    <w:name w:val="index 2"/>
    <w:basedOn w:val="1"/>
    <w:next w:val="1"/>
    <w:unhideWhenUsed/>
    <w:qFormat/>
    <w:uiPriority w:val="0"/>
    <w:pPr>
      <w:spacing w:before="50" w:beforeLines="50" w:after="0" w:line="360" w:lineRule="auto"/>
      <w:ind w:left="200" w:leftChars="200" w:firstLine="0"/>
      <w:jc w:val="left"/>
    </w:pPr>
    <w:rPr>
      <w:rFonts w:ascii="Arial" w:hAnsi="Arial" w:cs="Arial"/>
      <w:sz w:val="19"/>
      <w:szCs w:val="19"/>
    </w:rPr>
  </w:style>
  <w:style w:type="paragraph" w:styleId="85">
    <w:name w:val="Title"/>
    <w:basedOn w:val="1"/>
    <w:next w:val="1"/>
    <w:link w:val="186"/>
    <w:qFormat/>
    <w:uiPriority w:val="10"/>
    <w:pPr>
      <w:widowControl w:val="0"/>
      <w:spacing w:before="240"/>
      <w:jc w:val="center"/>
      <w:outlineLvl w:val="0"/>
    </w:pPr>
    <w:rPr>
      <w:rFonts w:asciiTheme="majorHAnsi" w:hAnsiTheme="majorHAnsi" w:cstheme="majorBidi"/>
      <w:b/>
      <w:bCs/>
      <w:sz w:val="44"/>
      <w:szCs w:val="32"/>
    </w:rPr>
  </w:style>
  <w:style w:type="paragraph" w:styleId="86">
    <w:name w:val="annotation subject"/>
    <w:basedOn w:val="29"/>
    <w:next w:val="29"/>
    <w:link w:val="159"/>
    <w:qFormat/>
    <w:uiPriority w:val="0"/>
    <w:rPr>
      <w:b/>
      <w:bCs/>
    </w:rPr>
  </w:style>
  <w:style w:type="paragraph" w:styleId="87">
    <w:name w:val="Body Text First Indent"/>
    <w:basedOn w:val="35"/>
    <w:link w:val="363"/>
    <w:unhideWhenUsed/>
    <w:qFormat/>
    <w:uiPriority w:val="0"/>
    <w:pPr>
      <w:spacing w:before="50" w:beforeLines="50" w:after="120" w:line="360" w:lineRule="auto"/>
      <w:ind w:left="0" w:firstLine="420" w:firstLineChars="100"/>
      <w:jc w:val="left"/>
    </w:pPr>
    <w:rPr>
      <w:rFonts w:eastAsia="宋体" w:cs="Arial"/>
      <w:sz w:val="19"/>
      <w:szCs w:val="19"/>
    </w:rPr>
  </w:style>
  <w:style w:type="paragraph" w:styleId="88">
    <w:name w:val="Body Text First Indent 2"/>
    <w:basedOn w:val="36"/>
    <w:link w:val="365"/>
    <w:unhideWhenUsed/>
    <w:qFormat/>
    <w:uiPriority w:val="0"/>
    <w:pPr>
      <w:widowControl w:val="0"/>
      <w:spacing w:after="120"/>
      <w:ind w:left="420" w:leftChars="200" w:right="0" w:firstLine="420" w:firstLineChars="200"/>
    </w:pPr>
    <w:rPr>
      <w:rFonts w:eastAsia="宋体"/>
      <w:kern w:val="2"/>
      <w:sz w:val="19"/>
      <w:szCs w:val="19"/>
    </w:rPr>
  </w:style>
  <w:style w:type="table" w:styleId="90">
    <w:name w:val="Table Grid"/>
    <w:basedOn w:val="89"/>
    <w:unhideWhenUsed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2">
    <w:name w:val="Strong"/>
    <w:basedOn w:val="91"/>
    <w:qFormat/>
    <w:uiPriority w:val="22"/>
    <w:rPr>
      <w:b/>
      <w:bCs/>
    </w:rPr>
  </w:style>
  <w:style w:type="character" w:styleId="93">
    <w:name w:val="endnote reference"/>
    <w:basedOn w:val="91"/>
    <w:unhideWhenUsed/>
    <w:qFormat/>
    <w:uiPriority w:val="99"/>
    <w:rPr>
      <w:vertAlign w:val="superscript"/>
    </w:rPr>
  </w:style>
  <w:style w:type="character" w:styleId="94">
    <w:name w:val="page number"/>
    <w:basedOn w:val="91"/>
    <w:qFormat/>
    <w:uiPriority w:val="0"/>
  </w:style>
  <w:style w:type="character" w:styleId="95">
    <w:name w:val="FollowedHyperlink"/>
    <w:basedOn w:val="91"/>
    <w:qFormat/>
    <w:uiPriority w:val="99"/>
    <w:rPr>
      <w:color w:val="800080"/>
      <w:u w:val="single"/>
    </w:rPr>
  </w:style>
  <w:style w:type="character" w:styleId="96">
    <w:name w:val="Hyperlink"/>
    <w:basedOn w:val="91"/>
    <w:qFormat/>
    <w:uiPriority w:val="99"/>
    <w:rPr>
      <w:color w:val="0000FF"/>
      <w:u w:val="single"/>
    </w:rPr>
  </w:style>
  <w:style w:type="character" w:styleId="97">
    <w:name w:val="annotation reference"/>
    <w:basedOn w:val="91"/>
    <w:qFormat/>
    <w:uiPriority w:val="0"/>
    <w:rPr>
      <w:rFonts w:cs="Times New Roman"/>
      <w:sz w:val="21"/>
      <w:szCs w:val="21"/>
    </w:rPr>
  </w:style>
  <w:style w:type="character" w:styleId="98">
    <w:name w:val="footnote reference"/>
    <w:basedOn w:val="91"/>
    <w:unhideWhenUsed/>
    <w:qFormat/>
    <w:uiPriority w:val="0"/>
    <w:rPr>
      <w:vertAlign w:val="superscript"/>
    </w:rPr>
  </w:style>
  <w:style w:type="character" w:customStyle="1" w:styleId="99">
    <w:name w:val="正文文本 (2)1"/>
    <w:basedOn w:val="100"/>
    <w:unhideWhenUsed/>
    <w:qFormat/>
    <w:uiPriority w:val="99"/>
    <w:rPr>
      <w:rFonts w:hint="default" w:ascii="MingLiU" w:hAnsi="MingLiU" w:eastAsia="MingLiU"/>
      <w:sz w:val="20"/>
      <w:lang w:val="en-US" w:eastAsia="en-US"/>
    </w:rPr>
  </w:style>
  <w:style w:type="character" w:customStyle="1" w:styleId="100">
    <w:name w:val="正文文本 (2)_"/>
    <w:basedOn w:val="91"/>
    <w:link w:val="101"/>
    <w:unhideWhenUsed/>
    <w:qFormat/>
    <w:uiPriority w:val="99"/>
    <w:rPr>
      <w:rFonts w:hint="eastAsia" w:ascii="MingLiU" w:hAnsi="MingLiU" w:eastAsia="MingLiU"/>
      <w:sz w:val="20"/>
    </w:rPr>
  </w:style>
  <w:style w:type="paragraph" w:customStyle="1" w:styleId="101">
    <w:name w:val="正文文本 (2)"/>
    <w:basedOn w:val="1"/>
    <w:link w:val="100"/>
    <w:unhideWhenUsed/>
    <w:qFormat/>
    <w:uiPriority w:val="99"/>
    <w:pPr>
      <w:shd w:val="clear" w:color="auto" w:fill="FFFFFF"/>
      <w:spacing w:before="1320" w:line="312" w:lineRule="exact"/>
      <w:ind w:hanging="1220"/>
      <w:jc w:val="distribute"/>
    </w:pPr>
    <w:rPr>
      <w:rFonts w:hint="eastAsia" w:ascii="MingLiU" w:hAnsi="MingLiU" w:eastAsia="MingLiU"/>
      <w:sz w:val="20"/>
    </w:rPr>
  </w:style>
  <w:style w:type="character" w:customStyle="1" w:styleId="102">
    <w:name w:val="emailstyle17"/>
    <w:basedOn w:val="91"/>
    <w:qFormat/>
    <w:uiPriority w:val="0"/>
    <w:rPr>
      <w:rFonts w:hint="default" w:ascii="Calibri" w:hAnsi="Calibri" w:cs="Calibri"/>
      <w:color w:val="auto"/>
    </w:rPr>
  </w:style>
  <w:style w:type="character" w:customStyle="1" w:styleId="103">
    <w:name w:val="font21"/>
    <w:basedOn w:val="91"/>
    <w:qFormat/>
    <w:uiPriority w:val="0"/>
    <w:rPr>
      <w:rFonts w:ascii="Courier New" w:hAnsi="Courier New" w:cs="Courier New"/>
      <w:color w:val="000000"/>
      <w:sz w:val="22"/>
      <w:szCs w:val="22"/>
    </w:rPr>
  </w:style>
  <w:style w:type="character" w:customStyle="1" w:styleId="104">
    <w:name w:val="font71"/>
    <w:basedOn w:val="91"/>
    <w:qFormat/>
    <w:uiPriority w:val="0"/>
    <w:rPr>
      <w:rFonts w:hint="eastAsia" w:ascii="宋体" w:hAnsi="宋体" w:eastAsia="宋体" w:cs="宋体"/>
      <w:b/>
      <w:color w:val="000000"/>
      <w:sz w:val="22"/>
      <w:szCs w:val="22"/>
    </w:rPr>
  </w:style>
  <w:style w:type="character" w:customStyle="1" w:styleId="105">
    <w:name w:val="font131"/>
    <w:basedOn w:val="91"/>
    <w:qFormat/>
    <w:uiPriority w:val="0"/>
    <w:rPr>
      <w:rFonts w:hint="eastAsia" w:ascii="宋体" w:hAnsi="宋体" w:eastAsia="宋体" w:cs="宋体"/>
      <w:color w:val="333333"/>
      <w:sz w:val="22"/>
      <w:szCs w:val="22"/>
    </w:rPr>
  </w:style>
  <w:style w:type="character" w:customStyle="1" w:styleId="106">
    <w:name w:val="正文文本 (11)_"/>
    <w:basedOn w:val="91"/>
    <w:link w:val="107"/>
    <w:unhideWhenUsed/>
    <w:qFormat/>
    <w:uiPriority w:val="99"/>
    <w:rPr>
      <w:rFonts w:hint="default" w:ascii="Constantia" w:hAnsi="Constantia" w:eastAsia="Constantia"/>
      <w:sz w:val="20"/>
      <w:lang w:val="en-US" w:eastAsia="en-US"/>
    </w:rPr>
  </w:style>
  <w:style w:type="paragraph" w:customStyle="1" w:styleId="107">
    <w:name w:val="正文文本 (11)"/>
    <w:basedOn w:val="1"/>
    <w:link w:val="106"/>
    <w:unhideWhenUsed/>
    <w:qFormat/>
    <w:uiPriority w:val="99"/>
    <w:pPr>
      <w:shd w:val="clear" w:color="auto" w:fill="FFFFFF"/>
      <w:spacing w:line="317" w:lineRule="exact"/>
      <w:ind w:hanging="220"/>
      <w:jc w:val="distribute"/>
    </w:pPr>
    <w:rPr>
      <w:rFonts w:ascii="Constantia" w:hAnsi="Constantia" w:eastAsia="Constantia"/>
      <w:sz w:val="20"/>
      <w:lang w:eastAsia="en-US"/>
    </w:rPr>
  </w:style>
  <w:style w:type="character" w:customStyle="1" w:styleId="108">
    <w:name w:val="标题 2 字符"/>
    <w:link w:val="4"/>
    <w:qFormat/>
    <w:uiPriority w:val="0"/>
    <w:rPr>
      <w:rFonts w:ascii="宋体" w:hAnsi="宋体" w:eastAsia="宋体"/>
      <w:b/>
      <w:color w:val="000000" w:themeColor="text1"/>
      <w:sz w:val="28"/>
      <w:szCs w:val="18"/>
      <w14:textFill>
        <w14:solidFill>
          <w14:schemeClr w14:val="tx1"/>
        </w14:solidFill>
      </w14:textFill>
    </w:rPr>
  </w:style>
  <w:style w:type="character" w:customStyle="1" w:styleId="109">
    <w:name w:val="正文文本 (2) + Times New Roman"/>
    <w:basedOn w:val="100"/>
    <w:unhideWhenUsed/>
    <w:qFormat/>
    <w:uiPriority w:val="99"/>
    <w:rPr>
      <w:rFonts w:hint="eastAsia" w:ascii="Times New Roman" w:hAnsi="Times New Roman" w:eastAsia="Times New Roman"/>
      <w:sz w:val="14"/>
      <w:lang w:val="en-US" w:eastAsia="en-US"/>
    </w:rPr>
  </w:style>
  <w:style w:type="character" w:customStyle="1" w:styleId="110">
    <w:name w:val="正文文本 (2) + 7.5 pt"/>
    <w:basedOn w:val="100"/>
    <w:unhideWhenUsed/>
    <w:qFormat/>
    <w:uiPriority w:val="99"/>
    <w:rPr>
      <w:rFonts w:hint="eastAsia" w:ascii="MingLiU" w:hAnsi="MingLiU" w:eastAsia="MingLiU"/>
      <w:spacing w:val="10"/>
      <w:sz w:val="15"/>
    </w:rPr>
  </w:style>
  <w:style w:type="character" w:customStyle="1" w:styleId="111">
    <w:name w:val="font141"/>
    <w:basedOn w:val="91"/>
    <w:qFormat/>
    <w:uiPriority w:val="0"/>
    <w:rPr>
      <w:rFonts w:hint="eastAsia" w:ascii="宋体" w:hAnsi="宋体" w:eastAsia="宋体" w:cs="宋体"/>
      <w:color w:val="000000"/>
      <w:sz w:val="22"/>
      <w:szCs w:val="22"/>
    </w:rPr>
  </w:style>
  <w:style w:type="character" w:customStyle="1" w:styleId="112">
    <w:name w:val="font51"/>
    <w:basedOn w:val="91"/>
    <w:qFormat/>
    <w:uiPriority w:val="0"/>
    <w:rPr>
      <w:rFonts w:ascii="Arial" w:hAnsi="Arial" w:cs="Arial"/>
      <w:color w:val="333333"/>
      <w:sz w:val="21"/>
      <w:szCs w:val="21"/>
    </w:rPr>
  </w:style>
  <w:style w:type="character" w:customStyle="1" w:styleId="113">
    <w:name w:val="表格标题 (2) + Times New Roman"/>
    <w:basedOn w:val="114"/>
    <w:unhideWhenUsed/>
    <w:qFormat/>
    <w:uiPriority w:val="99"/>
    <w:rPr>
      <w:rFonts w:hint="eastAsia" w:ascii="Times New Roman" w:hAnsi="Times New Roman" w:eastAsia="Times New Roman"/>
      <w:b/>
      <w:spacing w:val="0"/>
      <w:sz w:val="17"/>
      <w:lang w:val="en-US" w:eastAsia="en-US"/>
    </w:rPr>
  </w:style>
  <w:style w:type="character" w:customStyle="1" w:styleId="114">
    <w:name w:val="表格标题 (2)_"/>
    <w:basedOn w:val="91"/>
    <w:link w:val="115"/>
    <w:unhideWhenUsed/>
    <w:qFormat/>
    <w:uiPriority w:val="99"/>
    <w:rPr>
      <w:rFonts w:hint="default" w:ascii="MingLiU" w:hAnsi="MingLiU" w:eastAsia="MingLiU"/>
      <w:spacing w:val="20"/>
      <w:sz w:val="17"/>
      <w:lang w:val="en-US" w:eastAsia="en-US"/>
    </w:rPr>
  </w:style>
  <w:style w:type="paragraph" w:customStyle="1" w:styleId="115">
    <w:name w:val="表格标题 (2)"/>
    <w:basedOn w:val="1"/>
    <w:link w:val="114"/>
    <w:unhideWhenUsed/>
    <w:qFormat/>
    <w:uiPriority w:val="99"/>
    <w:pPr>
      <w:shd w:val="clear" w:color="auto" w:fill="FFFFFF"/>
      <w:spacing w:line="240" w:lineRule="atLeast"/>
    </w:pPr>
    <w:rPr>
      <w:rFonts w:ascii="MingLiU" w:hAnsi="MingLiU" w:eastAsia="MingLiU"/>
      <w:spacing w:val="20"/>
      <w:sz w:val="17"/>
      <w:lang w:eastAsia="en-US"/>
    </w:rPr>
  </w:style>
  <w:style w:type="character" w:customStyle="1" w:styleId="116">
    <w:name w:val="标题 3 字符"/>
    <w:link w:val="5"/>
    <w:qFormat/>
    <w:uiPriority w:val="0"/>
    <w:rPr>
      <w:rFonts w:ascii="宋体" w:hAnsi="宋体" w:eastAsia="宋体"/>
      <w:b/>
      <w:kern w:val="2"/>
      <w:sz w:val="24"/>
      <w:szCs w:val="24"/>
    </w:rPr>
  </w:style>
  <w:style w:type="character" w:customStyle="1" w:styleId="117">
    <w:name w:val="表格标题 (2)1"/>
    <w:basedOn w:val="114"/>
    <w:unhideWhenUsed/>
    <w:qFormat/>
    <w:uiPriority w:val="99"/>
    <w:rPr>
      <w:rFonts w:hint="default" w:ascii="MingLiU" w:hAnsi="MingLiU" w:eastAsia="MingLiU"/>
      <w:spacing w:val="20"/>
      <w:sz w:val="17"/>
      <w:lang w:val="en-US" w:eastAsia="en-US"/>
    </w:rPr>
  </w:style>
  <w:style w:type="character" w:customStyle="1" w:styleId="118">
    <w:name w:val="char"/>
    <w:basedOn w:val="91"/>
    <w:qFormat/>
    <w:uiPriority w:val="0"/>
    <w:rPr>
      <w:rFonts w:hint="default" w:ascii="Calibri" w:hAnsi="Calibri" w:cs="Calibri"/>
    </w:rPr>
  </w:style>
  <w:style w:type="character" w:customStyle="1" w:styleId="119">
    <w:name w:val="emailstyle19"/>
    <w:basedOn w:val="91"/>
    <w:qFormat/>
    <w:uiPriority w:val="0"/>
    <w:rPr>
      <w:rFonts w:hint="default" w:ascii="Calibri" w:hAnsi="Calibri" w:cs="Calibri"/>
      <w:color w:val="auto"/>
    </w:rPr>
  </w:style>
  <w:style w:type="character" w:customStyle="1" w:styleId="120">
    <w:name w:val="标题 5 字符"/>
    <w:link w:val="8"/>
    <w:qFormat/>
    <w:uiPriority w:val="9"/>
    <w:rPr>
      <w:rFonts w:cs="Courier New" w:asciiTheme="majorEastAsia" w:hAnsiTheme="majorEastAsia" w:eastAsiaTheme="majorEastAsia"/>
      <w:b/>
      <w:kern w:val="2"/>
      <w:sz w:val="18"/>
      <w:szCs w:val="18"/>
    </w:rPr>
  </w:style>
  <w:style w:type="character" w:customStyle="1" w:styleId="121">
    <w:name w:val="标题 #5_"/>
    <w:basedOn w:val="91"/>
    <w:link w:val="122"/>
    <w:unhideWhenUsed/>
    <w:qFormat/>
    <w:uiPriority w:val="99"/>
    <w:rPr>
      <w:rFonts w:hint="default" w:ascii="MingLiU" w:hAnsi="MingLiU" w:eastAsia="MingLiU"/>
      <w:sz w:val="24"/>
      <w:lang w:val="en-US" w:eastAsia="en-US"/>
    </w:rPr>
  </w:style>
  <w:style w:type="paragraph" w:customStyle="1" w:styleId="122">
    <w:name w:val="标题 #5"/>
    <w:basedOn w:val="1"/>
    <w:link w:val="121"/>
    <w:unhideWhenUsed/>
    <w:qFormat/>
    <w:uiPriority w:val="99"/>
    <w:pPr>
      <w:shd w:val="clear" w:color="auto" w:fill="FFFFFF"/>
      <w:spacing w:before="240" w:after="240" w:line="240" w:lineRule="atLeast"/>
      <w:jc w:val="distribute"/>
      <w:outlineLvl w:val="4"/>
    </w:pPr>
    <w:rPr>
      <w:rFonts w:ascii="MingLiU" w:hAnsi="MingLiU" w:eastAsia="MingLiU"/>
      <w:sz w:val="24"/>
      <w:lang w:eastAsia="en-US"/>
    </w:rPr>
  </w:style>
  <w:style w:type="character" w:customStyle="1" w:styleId="123">
    <w:name w:val="font81"/>
    <w:basedOn w:val="91"/>
    <w:qFormat/>
    <w:uiPriority w:val="0"/>
    <w:rPr>
      <w:rFonts w:hint="eastAsia" w:ascii="宋体" w:hAnsi="宋体" w:eastAsia="宋体" w:cs="宋体"/>
      <w:color w:val="000000"/>
      <w:sz w:val="21"/>
      <w:szCs w:val="21"/>
    </w:rPr>
  </w:style>
  <w:style w:type="character" w:customStyle="1" w:styleId="124">
    <w:name w:val="font61"/>
    <w:basedOn w:val="91"/>
    <w:qFormat/>
    <w:uiPriority w:val="0"/>
    <w:rPr>
      <w:rFonts w:hint="default" w:ascii="Courier New" w:hAnsi="Courier New" w:cs="Courier New"/>
      <w:color w:val="000000"/>
      <w:sz w:val="14"/>
      <w:szCs w:val="14"/>
      <w:u w:val="none"/>
    </w:rPr>
  </w:style>
  <w:style w:type="character" w:customStyle="1" w:styleId="125">
    <w:name w:val="正文文本 (11) + MS Mincho"/>
    <w:basedOn w:val="106"/>
    <w:unhideWhenUsed/>
    <w:qFormat/>
    <w:uiPriority w:val="99"/>
    <w:rPr>
      <w:rFonts w:hint="default" w:ascii="MS Mincho" w:hAnsi="MS Mincho" w:eastAsia="MS Mincho"/>
      <w:sz w:val="20"/>
      <w:lang w:val="en-US" w:eastAsia="en-US"/>
    </w:rPr>
  </w:style>
  <w:style w:type="character" w:customStyle="1" w:styleId="126">
    <w:name w:val="fontstyle21"/>
    <w:basedOn w:val="91"/>
    <w:qFormat/>
    <w:uiPriority w:val="0"/>
    <w:rPr>
      <w:rFonts w:hint="default" w:ascii="CourierNewPSMT" w:hAnsi="CourierNewPSMT"/>
      <w:color w:val="000000"/>
      <w:sz w:val="22"/>
      <w:szCs w:val="22"/>
    </w:rPr>
  </w:style>
  <w:style w:type="character" w:customStyle="1" w:styleId="127">
    <w:name w:val="font31"/>
    <w:basedOn w:val="91"/>
    <w:qFormat/>
    <w:uiPriority w:val="0"/>
    <w:rPr>
      <w:rFonts w:ascii="Arial" w:hAnsi="Arial" w:cs="Arial"/>
      <w:color w:val="333333"/>
      <w:sz w:val="21"/>
      <w:szCs w:val="21"/>
    </w:rPr>
  </w:style>
  <w:style w:type="character" w:customStyle="1" w:styleId="128">
    <w:name w:val="emailstyle21"/>
    <w:basedOn w:val="91"/>
    <w:qFormat/>
    <w:uiPriority w:val="0"/>
    <w:rPr>
      <w:rFonts w:hint="default" w:ascii="Calibri" w:hAnsi="Calibri" w:cs="Calibri"/>
      <w:color w:val="1F497D"/>
    </w:rPr>
  </w:style>
  <w:style w:type="character" w:customStyle="1" w:styleId="129">
    <w:name w:val="正文文本 (2) + 间距 1 pt"/>
    <w:basedOn w:val="100"/>
    <w:unhideWhenUsed/>
    <w:qFormat/>
    <w:uiPriority w:val="99"/>
    <w:rPr>
      <w:rFonts w:hint="eastAsia" w:ascii="MingLiU" w:hAnsi="MingLiU" w:eastAsia="MingLiU"/>
      <w:spacing w:val="20"/>
      <w:sz w:val="20"/>
    </w:rPr>
  </w:style>
  <w:style w:type="character" w:customStyle="1" w:styleId="130">
    <w:name w:val="font101"/>
    <w:basedOn w:val="91"/>
    <w:qFormat/>
    <w:uiPriority w:val="0"/>
    <w:rPr>
      <w:rFonts w:ascii="Arial" w:hAnsi="Arial" w:cs="Arial"/>
      <w:color w:val="FF0000"/>
      <w:sz w:val="21"/>
      <w:szCs w:val="21"/>
    </w:rPr>
  </w:style>
  <w:style w:type="character" w:customStyle="1" w:styleId="131">
    <w:name w:val="标题 4 字符"/>
    <w:link w:val="7"/>
    <w:qFormat/>
    <w:uiPriority w:val="0"/>
    <w:rPr>
      <w:rFonts w:ascii="宋体" w:hAnsi="Courier New" w:cs="Courier New"/>
      <w:b/>
      <w:kern w:val="2"/>
      <w:sz w:val="21"/>
      <w:szCs w:val="21"/>
    </w:rPr>
  </w:style>
  <w:style w:type="character" w:customStyle="1" w:styleId="132">
    <w:name w:val="font01"/>
    <w:basedOn w:val="91"/>
    <w:qFormat/>
    <w:uiPriority w:val="0"/>
    <w:rPr>
      <w:rFonts w:hint="eastAsia" w:ascii="宋体" w:hAnsi="宋体" w:eastAsia="宋体" w:cs="宋体"/>
      <w:color w:val="000000"/>
      <w:sz w:val="24"/>
      <w:szCs w:val="24"/>
    </w:rPr>
  </w:style>
  <w:style w:type="character" w:customStyle="1" w:styleId="133">
    <w:name w:val="font41"/>
    <w:basedOn w:val="91"/>
    <w:qFormat/>
    <w:uiPriority w:val="0"/>
    <w:rPr>
      <w:rFonts w:ascii="Arial" w:hAnsi="Arial" w:cs="Arial"/>
      <w:color w:val="FF0000"/>
      <w:sz w:val="21"/>
      <w:szCs w:val="21"/>
    </w:rPr>
  </w:style>
  <w:style w:type="character" w:customStyle="1" w:styleId="134">
    <w:name w:val="atn"/>
    <w:basedOn w:val="91"/>
    <w:qFormat/>
    <w:uiPriority w:val="0"/>
  </w:style>
  <w:style w:type="character" w:customStyle="1" w:styleId="135">
    <w:name w:val="正文文本 (2) + 4 pt"/>
    <w:basedOn w:val="100"/>
    <w:unhideWhenUsed/>
    <w:qFormat/>
    <w:uiPriority w:val="99"/>
    <w:rPr>
      <w:rFonts w:hint="default" w:ascii="MingLiU" w:hAnsi="MingLiU" w:eastAsia="MingLiU"/>
      <w:i/>
      <w:sz w:val="8"/>
      <w:lang w:val="en-US" w:eastAsia="en-US"/>
    </w:rPr>
  </w:style>
  <w:style w:type="character" w:customStyle="1" w:styleId="136">
    <w:name w:val="font11"/>
    <w:basedOn w:val="91"/>
    <w:qFormat/>
    <w:uiPriority w:val="0"/>
    <w:rPr>
      <w:rFonts w:ascii="Courier New" w:hAnsi="Courier New" w:cs="Courier New"/>
      <w:color w:val="333333"/>
      <w:sz w:val="22"/>
      <w:szCs w:val="22"/>
    </w:rPr>
  </w:style>
  <w:style w:type="character" w:customStyle="1" w:styleId="137">
    <w:name w:val="emailstyle20"/>
    <w:basedOn w:val="91"/>
    <w:qFormat/>
    <w:uiPriority w:val="0"/>
    <w:rPr>
      <w:rFonts w:ascii="Arial" w:hAnsi="Arial" w:cs="Arial"/>
      <w:color w:val="000080"/>
    </w:rPr>
  </w:style>
  <w:style w:type="character" w:customStyle="1" w:styleId="138">
    <w:name w:val="正文文本 (2) + MS Mincho"/>
    <w:basedOn w:val="100"/>
    <w:unhideWhenUsed/>
    <w:qFormat/>
    <w:uiPriority w:val="99"/>
    <w:rPr>
      <w:rFonts w:hint="default" w:ascii="MS Mincho" w:hAnsi="MS Mincho" w:eastAsia="MS Mincho"/>
      <w:sz w:val="20"/>
      <w:lang w:val="en-US" w:eastAsia="en-US"/>
    </w:rPr>
  </w:style>
  <w:style w:type="character" w:customStyle="1" w:styleId="139">
    <w:name w:val="emailstyle22"/>
    <w:basedOn w:val="91"/>
    <w:qFormat/>
    <w:uiPriority w:val="0"/>
    <w:rPr>
      <w:rFonts w:ascii="Arial" w:hAnsi="Arial" w:cs="Arial"/>
      <w:color w:val="000080"/>
    </w:rPr>
  </w:style>
  <w:style w:type="character" w:customStyle="1" w:styleId="140">
    <w:name w:val="正文文本 (11) + MingLiU"/>
    <w:basedOn w:val="106"/>
    <w:unhideWhenUsed/>
    <w:qFormat/>
    <w:uiPriority w:val="99"/>
    <w:rPr>
      <w:rFonts w:hint="eastAsia" w:ascii="MingLiU" w:hAnsi="MingLiU" w:eastAsia="MingLiU"/>
      <w:sz w:val="20"/>
      <w:lang w:val="en-US" w:eastAsia="en-US"/>
    </w:rPr>
  </w:style>
  <w:style w:type="character" w:customStyle="1" w:styleId="141">
    <w:name w:val="font112"/>
    <w:basedOn w:val="91"/>
    <w:qFormat/>
    <w:uiPriority w:val="0"/>
    <w:rPr>
      <w:rFonts w:ascii="Courier New" w:hAnsi="Courier New" w:cs="Courier New"/>
      <w:color w:val="000000"/>
      <w:sz w:val="22"/>
      <w:szCs w:val="22"/>
    </w:rPr>
  </w:style>
  <w:style w:type="character" w:customStyle="1" w:styleId="142">
    <w:name w:val="fontstyle01"/>
    <w:basedOn w:val="91"/>
    <w:qFormat/>
    <w:uiPriority w:val="0"/>
    <w:rPr>
      <w:rFonts w:hint="eastAsia" w:ascii="宋体" w:hAnsi="宋体" w:eastAsia="宋体"/>
      <w:color w:val="000000"/>
      <w:sz w:val="22"/>
      <w:szCs w:val="22"/>
    </w:rPr>
  </w:style>
  <w:style w:type="paragraph" w:customStyle="1" w:styleId="143">
    <w:name w:val="Pa10"/>
    <w:basedOn w:val="144"/>
    <w:next w:val="144"/>
    <w:unhideWhenUsed/>
    <w:qFormat/>
    <w:uiPriority w:val="99"/>
    <w:pPr>
      <w:spacing w:line="211" w:lineRule="atLeast"/>
    </w:pPr>
  </w:style>
  <w:style w:type="paragraph" w:customStyle="1" w:styleId="144">
    <w:name w:val="Default"/>
    <w:qFormat/>
    <w:uiPriority w:val="0"/>
    <w:pPr>
      <w:widowControl w:val="0"/>
      <w:autoSpaceDE w:val="0"/>
      <w:autoSpaceDN w:val="0"/>
      <w:adjustRightInd w:val="0"/>
      <w:spacing w:before="260" w:after="60"/>
      <w:ind w:left="420" w:hanging="420"/>
      <w:jc w:val="both"/>
    </w:pPr>
    <w:rPr>
      <w:rFonts w:ascii="Symbol" w:hAnsi="Symbol" w:eastAsia="宋体" w:cs="Symbol"/>
      <w:color w:val="000000"/>
      <w:sz w:val="24"/>
      <w:szCs w:val="24"/>
      <w:lang w:val="en-US" w:eastAsia="zh-CN" w:bidi="ar-SA"/>
    </w:rPr>
  </w:style>
  <w:style w:type="paragraph" w:customStyle="1" w:styleId="145">
    <w:name w:val="表标注"/>
    <w:basedOn w:val="146"/>
    <w:next w:val="147"/>
    <w:link w:val="169"/>
    <w:qFormat/>
    <w:uiPriority w:val="0"/>
  </w:style>
  <w:style w:type="paragraph" w:customStyle="1" w:styleId="146">
    <w:name w:val="图标注"/>
    <w:basedOn w:val="23"/>
    <w:next w:val="147"/>
    <w:link w:val="170"/>
    <w:qFormat/>
    <w:uiPriority w:val="0"/>
    <w:pPr>
      <w:spacing w:line="360" w:lineRule="auto"/>
      <w:jc w:val="center"/>
    </w:pPr>
    <w:rPr>
      <w:rFonts w:ascii="宋体" w:hAnsi="宋体" w:eastAsia="宋体"/>
      <w:sz w:val="24"/>
    </w:rPr>
  </w:style>
  <w:style w:type="paragraph" w:customStyle="1" w:styleId="147">
    <w:name w:val="正文内容"/>
    <w:basedOn w:val="1"/>
    <w:link w:val="164"/>
    <w:qFormat/>
    <w:uiPriority w:val="0"/>
    <w:pPr>
      <w:spacing w:line="360" w:lineRule="auto"/>
      <w:ind w:firstLine="200" w:firstLineChars="200"/>
    </w:pPr>
    <w:rPr>
      <w:rFonts w:ascii="宋体" w:hAnsi="宋体"/>
      <w:sz w:val="28"/>
      <w:szCs w:val="28"/>
    </w:rPr>
  </w:style>
  <w:style w:type="paragraph" w:customStyle="1" w:styleId="148">
    <w:name w:val="Table Paragraph"/>
    <w:basedOn w:val="1"/>
    <w:qFormat/>
    <w:uiPriority w:val="1"/>
  </w:style>
  <w:style w:type="paragraph" w:customStyle="1" w:styleId="149">
    <w:name w:val="Pa76"/>
    <w:basedOn w:val="144"/>
    <w:next w:val="144"/>
    <w:unhideWhenUsed/>
    <w:qFormat/>
    <w:uiPriority w:val="99"/>
    <w:pPr>
      <w:spacing w:line="211" w:lineRule="atLeast"/>
    </w:pPr>
  </w:style>
  <w:style w:type="paragraph" w:customStyle="1" w:styleId="150">
    <w:name w:val="无间隔1"/>
    <w:qFormat/>
    <w:uiPriority w:val="0"/>
    <w:pPr>
      <w:spacing w:before="260" w:after="60"/>
      <w:ind w:left="420" w:hanging="420"/>
      <w:jc w:val="both"/>
    </w:pPr>
    <w:rPr>
      <w:rFonts w:ascii="Times New Roman" w:hAnsi="Times New Roman" w:eastAsia="宋体" w:cs="Times New Roman"/>
      <w:sz w:val="22"/>
      <w:lang w:val="en-US" w:eastAsia="zh-CN" w:bidi="ar-SA"/>
    </w:rPr>
  </w:style>
  <w:style w:type="paragraph" w:customStyle="1" w:styleId="151">
    <w:name w:val="Pa12"/>
    <w:basedOn w:val="144"/>
    <w:next w:val="144"/>
    <w:unhideWhenUsed/>
    <w:qFormat/>
    <w:uiPriority w:val="99"/>
    <w:pPr>
      <w:spacing w:line="211" w:lineRule="atLeast"/>
    </w:pPr>
  </w:style>
  <w:style w:type="paragraph" w:customStyle="1" w:styleId="152">
    <w:name w:val="列出段落1"/>
    <w:basedOn w:val="1"/>
    <w:qFormat/>
    <w:uiPriority w:val="0"/>
    <w:pPr>
      <w:ind w:firstLine="420" w:firstLineChars="200"/>
    </w:pPr>
  </w:style>
  <w:style w:type="paragraph" w:customStyle="1" w:styleId="153">
    <w:name w:val="表内内容"/>
    <w:basedOn w:val="1"/>
    <w:next w:val="1"/>
    <w:link w:val="214"/>
    <w:qFormat/>
    <w:uiPriority w:val="0"/>
    <w:pPr>
      <w:jc w:val="center"/>
    </w:pPr>
    <w:rPr>
      <w:rFonts w:ascii="Arial" w:hAnsi="Arial" w:cs="宋体"/>
      <w:szCs w:val="18"/>
    </w:rPr>
  </w:style>
  <w:style w:type="character" w:customStyle="1" w:styleId="154">
    <w:name w:val="文档结构图 字符"/>
    <w:basedOn w:val="91"/>
    <w:link w:val="27"/>
    <w:qFormat/>
    <w:uiPriority w:val="0"/>
    <w:rPr>
      <w:rFonts w:ascii="宋体"/>
      <w:kern w:val="2"/>
      <w:sz w:val="18"/>
      <w:szCs w:val="18"/>
    </w:rPr>
  </w:style>
  <w:style w:type="character" w:customStyle="1" w:styleId="155">
    <w:name w:val="批注框文本 字符"/>
    <w:basedOn w:val="91"/>
    <w:link w:val="55"/>
    <w:qFormat/>
    <w:uiPriority w:val="99"/>
    <w:rPr>
      <w:kern w:val="2"/>
      <w:sz w:val="18"/>
      <w:szCs w:val="18"/>
    </w:rPr>
  </w:style>
  <w:style w:type="paragraph" w:styleId="156">
    <w:name w:val="List Paragraph"/>
    <w:basedOn w:val="1"/>
    <w:qFormat/>
    <w:uiPriority w:val="34"/>
    <w:pPr>
      <w:ind w:left="227" w:firstLine="200" w:firstLineChars="200"/>
    </w:pPr>
    <w:rPr>
      <w:rFonts w:ascii="宋体"/>
    </w:rPr>
  </w:style>
  <w:style w:type="table" w:customStyle="1" w:styleId="157">
    <w:name w:val="浅色列表1"/>
    <w:basedOn w:val="89"/>
    <w:qFormat/>
    <w:uiPriority w:val="61"/>
    <w:rPr>
      <w:rFonts w:asciiTheme="minorHAnsi" w:hAnsiTheme="minorHAnsi" w:eastAsiaTheme="minorEastAsia" w:cstheme="minorBidi"/>
      <w:sz w:val="22"/>
      <w:szCs w:val="22"/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character" w:customStyle="1" w:styleId="158">
    <w:name w:val="批注文字 字符"/>
    <w:basedOn w:val="91"/>
    <w:link w:val="29"/>
    <w:qFormat/>
    <w:uiPriority w:val="0"/>
    <w:rPr>
      <w:kern w:val="2"/>
      <w:sz w:val="21"/>
    </w:rPr>
  </w:style>
  <w:style w:type="character" w:customStyle="1" w:styleId="159">
    <w:name w:val="批注主题 字符"/>
    <w:basedOn w:val="158"/>
    <w:link w:val="86"/>
    <w:qFormat/>
    <w:uiPriority w:val="0"/>
    <w:rPr>
      <w:kern w:val="2"/>
      <w:sz w:val="21"/>
    </w:rPr>
  </w:style>
  <w:style w:type="paragraph" w:customStyle="1" w:styleId="160">
    <w:name w:val="符号表内首行"/>
    <w:basedOn w:val="1"/>
    <w:unhideWhenUsed/>
    <w:qFormat/>
    <w:uiPriority w:val="0"/>
    <w:pPr>
      <w:jc w:val="center"/>
    </w:pPr>
    <w:rPr>
      <w:rFonts w:hint="eastAsia" w:ascii="宋体" w:hAnsi="Arial"/>
      <w:color w:val="000080"/>
    </w:rPr>
  </w:style>
  <w:style w:type="paragraph" w:customStyle="1" w:styleId="161">
    <w:name w:val="修订1"/>
    <w:hidden/>
    <w:unhideWhenUsed/>
    <w:qFormat/>
    <w:uiPriority w:val="99"/>
    <w:pPr>
      <w:spacing w:before="260" w:after="60"/>
      <w:ind w:left="420" w:hanging="42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162">
    <w:name w:val="TOC 标题1"/>
    <w:basedOn w:val="3"/>
    <w:next w:val="1"/>
    <w:unhideWhenUsed/>
    <w:qFormat/>
    <w:uiPriority w:val="39"/>
    <w:pPr>
      <w:numPr>
        <w:numId w:val="0"/>
      </w:numPr>
      <w:tabs>
        <w:tab w:val="clear" w:pos="432"/>
      </w:tabs>
      <w:spacing w:before="240" w:line="259" w:lineRule="auto"/>
      <w:outlineLvl w:val="9"/>
    </w:pPr>
    <w:rPr>
      <w:rFonts w:asciiTheme="majorHAnsi" w:hAnsiTheme="majorHAnsi" w:eastAsiaTheme="majorEastAsia" w:cstheme="majorBidi"/>
      <w:b w:val="0"/>
      <w:color w:val="376092" w:themeColor="accent1" w:themeShade="BF"/>
      <w:kern w:val="0"/>
      <w:szCs w:val="32"/>
    </w:rPr>
  </w:style>
  <w:style w:type="paragraph" w:customStyle="1" w:styleId="163">
    <w:name w:val="表内标题行"/>
    <w:basedOn w:val="1"/>
    <w:next w:val="1"/>
    <w:qFormat/>
    <w:uiPriority w:val="0"/>
    <w:pPr>
      <w:widowControl w:val="0"/>
      <w:jc w:val="center"/>
    </w:pPr>
    <w:rPr>
      <w:rFonts w:ascii="Arial" w:hAnsi="Arial" w:cs="Arial"/>
      <w:caps/>
      <w:color w:val="000000"/>
      <w:sz w:val="22"/>
      <w:szCs w:val="22"/>
    </w:rPr>
  </w:style>
  <w:style w:type="character" w:customStyle="1" w:styleId="164">
    <w:name w:val="正文内容 Char"/>
    <w:basedOn w:val="91"/>
    <w:link w:val="147"/>
    <w:qFormat/>
    <w:uiPriority w:val="0"/>
    <w:rPr>
      <w:rFonts w:ascii="宋体" w:hAnsi="宋体"/>
      <w:kern w:val="2"/>
      <w:sz w:val="28"/>
      <w:szCs w:val="28"/>
    </w:rPr>
  </w:style>
  <w:style w:type="paragraph" w:customStyle="1" w:styleId="165">
    <w:name w:val="图题"/>
    <w:basedOn w:val="1"/>
    <w:qFormat/>
    <w:uiPriority w:val="0"/>
    <w:pPr>
      <w:widowControl w:val="0"/>
      <w:snapToGrid w:val="0"/>
      <w:spacing w:line="360" w:lineRule="auto"/>
      <w:ind w:firstLine="480" w:firstLineChars="200"/>
      <w:jc w:val="center"/>
    </w:pPr>
    <w:rPr>
      <w:sz w:val="24"/>
      <w:szCs w:val="24"/>
    </w:rPr>
  </w:style>
  <w:style w:type="paragraph" w:customStyle="1" w:styleId="166">
    <w:name w:val="表格"/>
    <w:basedOn w:val="1"/>
    <w:qFormat/>
    <w:uiPriority w:val="0"/>
    <w:pPr>
      <w:widowControl w:val="0"/>
      <w:snapToGrid w:val="0"/>
      <w:spacing w:afterLines="50" w:line="240" w:lineRule="atLeast"/>
      <w:jc w:val="center"/>
    </w:pPr>
    <w:rPr>
      <w:rFonts w:ascii="Arial" w:hAnsi="Arial" w:cs="宋体"/>
      <w:kern w:val="0"/>
      <w:szCs w:val="18"/>
    </w:rPr>
  </w:style>
  <w:style w:type="character" w:customStyle="1" w:styleId="167">
    <w:name w:val="表格格式 Char"/>
    <w:basedOn w:val="91"/>
    <w:link w:val="168"/>
    <w:unhideWhenUsed/>
    <w:qFormat/>
    <w:uiPriority w:val="99"/>
    <w:rPr>
      <w:rFonts w:ascii="Arial" w:hAnsi="Arial"/>
      <w:sz w:val="18"/>
      <w:shd w:val="clear" w:color="auto" w:fill="FFFFFF"/>
      <w:lang w:eastAsia="en-US"/>
    </w:rPr>
  </w:style>
  <w:style w:type="paragraph" w:customStyle="1" w:styleId="168">
    <w:name w:val="表格格式"/>
    <w:basedOn w:val="1"/>
    <w:link w:val="167"/>
    <w:unhideWhenUsed/>
    <w:qFormat/>
    <w:uiPriority w:val="99"/>
    <w:pPr>
      <w:shd w:val="clear" w:color="auto" w:fill="FFFFFF"/>
      <w:jc w:val="left"/>
      <w:textAlignment w:val="center"/>
    </w:pPr>
    <w:rPr>
      <w:rFonts w:ascii="Arial" w:hAnsi="Arial"/>
      <w:kern w:val="0"/>
      <w:lang w:eastAsia="en-US"/>
    </w:rPr>
  </w:style>
  <w:style w:type="character" w:customStyle="1" w:styleId="169">
    <w:name w:val="表标注 Char"/>
    <w:basedOn w:val="91"/>
    <w:link w:val="145"/>
    <w:qFormat/>
    <w:uiPriority w:val="0"/>
    <w:rPr>
      <w:rFonts w:ascii="宋体" w:hAnsi="宋体"/>
      <w:kern w:val="2"/>
      <w:sz w:val="24"/>
    </w:rPr>
  </w:style>
  <w:style w:type="character" w:customStyle="1" w:styleId="170">
    <w:name w:val="图标注 Char"/>
    <w:link w:val="146"/>
    <w:qFormat/>
    <w:uiPriority w:val="0"/>
    <w:rPr>
      <w:rFonts w:ascii="宋体" w:hAnsi="宋体"/>
      <w:kern w:val="2"/>
      <w:sz w:val="24"/>
    </w:rPr>
  </w:style>
  <w:style w:type="character" w:customStyle="1" w:styleId="171">
    <w:name w:val="脚注文本 字符"/>
    <w:basedOn w:val="91"/>
    <w:link w:val="68"/>
    <w:qFormat/>
    <w:uiPriority w:val="0"/>
    <w:rPr>
      <w:kern w:val="2"/>
      <w:sz w:val="18"/>
      <w:szCs w:val="18"/>
    </w:rPr>
  </w:style>
  <w:style w:type="character" w:customStyle="1" w:styleId="172">
    <w:name w:val="正文文本 字符"/>
    <w:basedOn w:val="91"/>
    <w:link w:val="35"/>
    <w:qFormat/>
    <w:uiPriority w:val="0"/>
    <w:rPr>
      <w:rFonts w:ascii="Arial" w:hAnsi="Arial" w:eastAsia="Arial"/>
      <w:kern w:val="2"/>
    </w:rPr>
  </w:style>
  <w:style w:type="character" w:customStyle="1" w:styleId="173">
    <w:name w:val="页眉 字符"/>
    <w:link w:val="58"/>
    <w:qFormat/>
    <w:uiPriority w:val="99"/>
    <w:rPr>
      <w:kern w:val="2"/>
      <w:sz w:val="18"/>
    </w:rPr>
  </w:style>
  <w:style w:type="character" w:customStyle="1" w:styleId="174">
    <w:name w:val="页脚 字符"/>
    <w:link w:val="56"/>
    <w:qFormat/>
    <w:uiPriority w:val="99"/>
    <w:rPr>
      <w:kern w:val="2"/>
      <w:sz w:val="18"/>
    </w:rPr>
  </w:style>
  <w:style w:type="paragraph" w:customStyle="1" w:styleId="175">
    <w:name w:val="3级标题"/>
    <w:basedOn w:val="65"/>
    <w:link w:val="191"/>
    <w:qFormat/>
    <w:uiPriority w:val="0"/>
    <w:pPr>
      <w:numPr>
        <w:ilvl w:val="0"/>
        <w:numId w:val="11"/>
      </w:numPr>
      <w:tabs>
        <w:tab w:val="left" w:pos="432"/>
      </w:tabs>
      <w:snapToGrid w:val="0"/>
      <w:spacing w:before="0" w:after="200" w:line="276" w:lineRule="auto"/>
      <w:ind w:left="432" w:hanging="432"/>
      <w:jc w:val="left"/>
      <w:outlineLvl w:val="9"/>
    </w:pPr>
    <w:rPr>
      <w:rFonts w:ascii="Cambria" w:hAnsi="Cambria" w:eastAsia="微软雅黑" w:cs="Times New Roman"/>
      <w:iCs/>
      <w:color w:val="4F81BD"/>
      <w:spacing w:val="15"/>
      <w:sz w:val="24"/>
      <w:szCs w:val="24"/>
      <w:lang w:bidi="en-US"/>
    </w:rPr>
  </w:style>
  <w:style w:type="character" w:customStyle="1" w:styleId="176">
    <w:name w:val="书籍标题1"/>
    <w:basedOn w:val="91"/>
    <w:qFormat/>
    <w:uiPriority w:val="33"/>
    <w:rPr>
      <w:rFonts w:ascii="Arial" w:hAnsi="Arial" w:eastAsia="宋体"/>
      <w:bCs/>
      <w:smallCaps/>
      <w:spacing w:val="5"/>
      <w:sz w:val="21"/>
    </w:rPr>
  </w:style>
  <w:style w:type="paragraph" w:customStyle="1" w:styleId="177">
    <w:name w:val="4特性标题"/>
    <w:basedOn w:val="1"/>
    <w:link w:val="178"/>
    <w:qFormat/>
    <w:uiPriority w:val="0"/>
    <w:pPr>
      <w:widowControl w:val="0"/>
      <w:snapToGrid w:val="0"/>
      <w:spacing w:before="50" w:beforeLines="50"/>
    </w:pPr>
    <w:rPr>
      <w:rFonts w:ascii="微软雅黑" w:hAnsi="微软雅黑" w:eastAsia="微软雅黑"/>
      <w:b/>
      <w:szCs w:val="24"/>
    </w:rPr>
  </w:style>
  <w:style w:type="character" w:customStyle="1" w:styleId="178">
    <w:name w:val="4特性标题 Char"/>
    <w:basedOn w:val="91"/>
    <w:link w:val="177"/>
    <w:qFormat/>
    <w:uiPriority w:val="0"/>
    <w:rPr>
      <w:rFonts w:ascii="微软雅黑" w:hAnsi="微软雅黑" w:eastAsia="微软雅黑"/>
      <w:b/>
      <w:kern w:val="2"/>
      <w:sz w:val="18"/>
      <w:szCs w:val="24"/>
    </w:rPr>
  </w:style>
  <w:style w:type="paragraph" w:customStyle="1" w:styleId="179">
    <w:name w:val="4特性模块名"/>
    <w:basedOn w:val="1"/>
    <w:link w:val="180"/>
    <w:qFormat/>
    <w:uiPriority w:val="0"/>
    <w:pPr>
      <w:widowControl w:val="0"/>
      <w:snapToGrid w:val="0"/>
      <w:spacing w:line="260" w:lineRule="exact"/>
    </w:pPr>
    <w:rPr>
      <w:rFonts w:ascii="微软雅黑" w:hAnsi="微软雅黑" w:eastAsia="微软雅黑"/>
      <w:b/>
      <w:szCs w:val="18"/>
    </w:rPr>
  </w:style>
  <w:style w:type="character" w:customStyle="1" w:styleId="180">
    <w:name w:val="4特性模块名 Char"/>
    <w:basedOn w:val="91"/>
    <w:link w:val="179"/>
    <w:qFormat/>
    <w:uiPriority w:val="0"/>
    <w:rPr>
      <w:rFonts w:ascii="微软雅黑" w:hAnsi="微软雅黑" w:eastAsia="微软雅黑"/>
      <w:b/>
      <w:kern w:val="2"/>
      <w:sz w:val="18"/>
      <w:szCs w:val="18"/>
    </w:rPr>
  </w:style>
  <w:style w:type="paragraph" w:customStyle="1" w:styleId="181">
    <w:name w:val="4特性条目"/>
    <w:basedOn w:val="1"/>
    <w:link w:val="182"/>
    <w:qFormat/>
    <w:uiPriority w:val="0"/>
    <w:pPr>
      <w:widowControl w:val="0"/>
      <w:snapToGrid w:val="0"/>
      <w:spacing w:before="50" w:beforeLines="50" w:after="50" w:afterLines="50"/>
      <w:ind w:left="0" w:firstLine="0"/>
    </w:pPr>
    <w:rPr>
      <w:rFonts w:ascii="微软雅黑" w:hAnsi="微软雅黑" w:eastAsiaTheme="minorEastAsia"/>
      <w:szCs w:val="18"/>
    </w:rPr>
  </w:style>
  <w:style w:type="character" w:customStyle="1" w:styleId="182">
    <w:name w:val="4特性条目 Char"/>
    <w:basedOn w:val="91"/>
    <w:link w:val="181"/>
    <w:qFormat/>
    <w:uiPriority w:val="0"/>
    <w:rPr>
      <w:rFonts w:ascii="微软雅黑" w:hAnsi="微软雅黑" w:eastAsiaTheme="minorEastAsia"/>
      <w:kern w:val="2"/>
      <w:sz w:val="18"/>
      <w:szCs w:val="18"/>
    </w:rPr>
  </w:style>
  <w:style w:type="paragraph" w:customStyle="1" w:styleId="183">
    <w:name w:val="4特性文本框"/>
    <w:basedOn w:val="1"/>
    <w:link w:val="184"/>
    <w:qFormat/>
    <w:uiPriority w:val="0"/>
    <w:pPr>
      <w:widowControl w:val="0"/>
      <w:snapToGrid w:val="0"/>
      <w:jc w:val="left"/>
    </w:pPr>
    <w:rPr>
      <w:rFonts w:ascii="微软雅黑" w:hAnsi="微软雅黑" w:eastAsia="微软雅黑"/>
      <w:b/>
    </w:rPr>
  </w:style>
  <w:style w:type="character" w:customStyle="1" w:styleId="184">
    <w:name w:val="4特性文本框 Char"/>
    <w:basedOn w:val="91"/>
    <w:link w:val="183"/>
    <w:qFormat/>
    <w:uiPriority w:val="0"/>
    <w:rPr>
      <w:rFonts w:ascii="微软雅黑" w:hAnsi="微软雅黑" w:eastAsia="微软雅黑"/>
      <w:b/>
      <w:kern w:val="2"/>
      <w:sz w:val="18"/>
    </w:rPr>
  </w:style>
  <w:style w:type="character" w:customStyle="1" w:styleId="185">
    <w:name w:val="副标题 字符"/>
    <w:basedOn w:val="91"/>
    <w:link w:val="65"/>
    <w:qFormat/>
    <w:uiPriority w:val="0"/>
    <w:rPr>
      <w:rFonts w:asciiTheme="minorHAnsi" w:hAnsiTheme="minorHAnsi" w:eastAsiaTheme="minorEastAsia" w:cstheme="minorBidi"/>
      <w:b/>
      <w:bCs/>
      <w:kern w:val="28"/>
      <w:sz w:val="32"/>
      <w:szCs w:val="32"/>
    </w:rPr>
  </w:style>
  <w:style w:type="character" w:customStyle="1" w:styleId="186">
    <w:name w:val="标题 字符"/>
    <w:basedOn w:val="91"/>
    <w:link w:val="85"/>
    <w:qFormat/>
    <w:uiPriority w:val="0"/>
    <w:rPr>
      <w:rFonts w:asciiTheme="majorHAnsi" w:hAnsiTheme="majorHAnsi" w:cstheme="majorBidi"/>
      <w:b/>
      <w:bCs/>
      <w:kern w:val="2"/>
      <w:sz w:val="44"/>
      <w:szCs w:val="32"/>
    </w:rPr>
  </w:style>
  <w:style w:type="character" w:customStyle="1" w:styleId="187">
    <w:name w:val="标题 1 字符"/>
    <w:basedOn w:val="91"/>
    <w:link w:val="3"/>
    <w:qFormat/>
    <w:uiPriority w:val="0"/>
    <w:rPr>
      <w:rFonts w:ascii="宋体" w:hAnsi="宋体" w:eastAsia="宋体" w:cs="Courier New"/>
      <w:b/>
      <w:color w:val="000000" w:themeColor="text1"/>
      <w:kern w:val="44"/>
      <w:sz w:val="30"/>
      <w:szCs w:val="30"/>
      <w14:textFill>
        <w14:solidFill>
          <w14:schemeClr w14:val="tx1"/>
        </w14:solidFill>
      </w14:textFill>
    </w:rPr>
  </w:style>
  <w:style w:type="character" w:customStyle="1" w:styleId="188">
    <w:name w:val="标题 7 字符"/>
    <w:basedOn w:val="91"/>
    <w:link w:val="10"/>
    <w:qFormat/>
    <w:uiPriority w:val="9"/>
    <w:rPr>
      <w:b/>
      <w:bCs/>
      <w:kern w:val="2"/>
      <w:sz w:val="24"/>
      <w:szCs w:val="24"/>
    </w:rPr>
  </w:style>
  <w:style w:type="character" w:customStyle="1" w:styleId="189">
    <w:name w:val="标题 8 字符"/>
    <w:basedOn w:val="91"/>
    <w:link w:val="11"/>
    <w:qFormat/>
    <w:uiPriority w:val="9"/>
    <w:rPr>
      <w:rFonts w:asciiTheme="majorHAnsi" w:hAnsiTheme="majorHAnsi" w:eastAsiaTheme="majorEastAsia" w:cstheme="majorBidi"/>
      <w:kern w:val="2"/>
      <w:sz w:val="24"/>
      <w:szCs w:val="24"/>
    </w:rPr>
  </w:style>
  <w:style w:type="character" w:customStyle="1" w:styleId="190">
    <w:name w:val="标题 9 字符"/>
    <w:basedOn w:val="91"/>
    <w:link w:val="12"/>
    <w:qFormat/>
    <w:uiPriority w:val="9"/>
    <w:rPr>
      <w:rFonts w:asciiTheme="majorHAnsi" w:hAnsiTheme="majorHAnsi" w:eastAsiaTheme="majorEastAsia" w:cstheme="majorBidi"/>
      <w:kern w:val="2"/>
      <w:sz w:val="18"/>
      <w:szCs w:val="21"/>
    </w:rPr>
  </w:style>
  <w:style w:type="character" w:customStyle="1" w:styleId="191">
    <w:name w:val="3级标题 Char Char"/>
    <w:link w:val="175"/>
    <w:qFormat/>
    <w:uiPriority w:val="0"/>
    <w:rPr>
      <w:rFonts w:ascii="Cambria" w:hAnsi="Cambria" w:eastAsia="微软雅黑"/>
      <w:b/>
      <w:bCs/>
      <w:iCs/>
      <w:color w:val="4F81BD"/>
      <w:spacing w:val="15"/>
      <w:kern w:val="28"/>
      <w:sz w:val="24"/>
      <w:szCs w:val="24"/>
      <w:lang w:bidi="en-US"/>
    </w:rPr>
  </w:style>
  <w:style w:type="paragraph" w:customStyle="1" w:styleId="192">
    <w:name w:val="p0"/>
    <w:basedOn w:val="1"/>
    <w:qFormat/>
    <w:uiPriority w:val="0"/>
    <w:pPr>
      <w:spacing w:before="100" w:beforeLines="50" w:beforeAutospacing="1" w:after="100" w:afterAutospacing="1"/>
      <w:ind w:left="0" w:firstLine="0"/>
      <w:jc w:val="left"/>
    </w:pPr>
    <w:rPr>
      <w:rFonts w:ascii="宋体" w:hAnsi="宋体" w:eastAsia="微软雅黑" w:cs="宋体"/>
      <w:sz w:val="24"/>
      <w:szCs w:val="24"/>
    </w:rPr>
  </w:style>
  <w:style w:type="table" w:customStyle="1" w:styleId="193">
    <w:name w:val="Table Normal"/>
    <w:semiHidden/>
    <w:unhideWhenUsed/>
    <w:qFormat/>
    <w:uiPriority w:val="2"/>
    <w:pPr>
      <w:widowControl w:val="0"/>
      <w:spacing w:before="50" w:beforeLines="50"/>
    </w:pPr>
    <w:rPr>
      <w:rFonts w:asciiTheme="minorHAnsi" w:hAnsiTheme="minorHAnsi" w:eastAsiaTheme="minorEastAsia" w:cstheme="minorBidi"/>
      <w:sz w:val="22"/>
      <w:szCs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94">
    <w:name w:val="Quote"/>
    <w:basedOn w:val="1"/>
    <w:next w:val="1"/>
    <w:link w:val="195"/>
    <w:qFormat/>
    <w:uiPriority w:val="29"/>
    <w:pPr>
      <w:spacing w:before="50" w:beforeLines="50" w:after="0"/>
      <w:ind w:left="0" w:firstLine="0"/>
      <w:jc w:val="center"/>
    </w:pPr>
    <w:rPr>
      <w:rFonts w:ascii="微软雅黑" w:hAnsi="微软雅黑" w:eastAsia="微软雅黑"/>
      <w:iCs/>
      <w:color w:val="000000" w:themeColor="text1"/>
      <w:szCs w:val="24"/>
      <w14:textFill>
        <w14:solidFill>
          <w14:schemeClr w14:val="tx1"/>
        </w14:solidFill>
      </w14:textFill>
    </w:rPr>
  </w:style>
  <w:style w:type="character" w:customStyle="1" w:styleId="195">
    <w:name w:val="引用 字符"/>
    <w:basedOn w:val="91"/>
    <w:link w:val="194"/>
    <w:qFormat/>
    <w:uiPriority w:val="29"/>
    <w:rPr>
      <w:rFonts w:ascii="微软雅黑" w:hAnsi="微软雅黑" w:eastAsia="微软雅黑"/>
      <w:iCs/>
      <w:color w:val="000000" w:themeColor="text1"/>
      <w:kern w:val="2"/>
      <w:sz w:val="18"/>
      <w:szCs w:val="24"/>
      <w14:textFill>
        <w14:solidFill>
          <w14:schemeClr w14:val="tx1"/>
        </w14:solidFill>
      </w14:textFill>
    </w:rPr>
  </w:style>
  <w:style w:type="paragraph" w:styleId="196">
    <w:name w:val="Intense Quote"/>
    <w:basedOn w:val="1"/>
    <w:next w:val="1"/>
    <w:link w:val="197"/>
    <w:qFormat/>
    <w:uiPriority w:val="30"/>
    <w:pPr>
      <w:spacing w:before="50" w:beforeLines="50" w:after="0"/>
      <w:ind w:left="0" w:firstLine="0"/>
      <w:jc w:val="left"/>
    </w:pPr>
    <w:rPr>
      <w:rFonts w:ascii="微软雅黑" w:hAnsi="微软雅黑" w:eastAsia="微软雅黑"/>
      <w:bCs/>
      <w:iCs/>
      <w:color w:val="000000" w:themeColor="text1"/>
      <w:szCs w:val="24"/>
      <w14:textFill>
        <w14:solidFill>
          <w14:schemeClr w14:val="tx1"/>
        </w14:solidFill>
      </w14:textFill>
    </w:rPr>
  </w:style>
  <w:style w:type="character" w:customStyle="1" w:styleId="197">
    <w:name w:val="明显引用 字符"/>
    <w:basedOn w:val="91"/>
    <w:link w:val="196"/>
    <w:qFormat/>
    <w:uiPriority w:val="30"/>
    <w:rPr>
      <w:rFonts w:ascii="微软雅黑" w:hAnsi="微软雅黑" w:eastAsia="微软雅黑"/>
      <w:bCs/>
      <w:iCs/>
      <w:color w:val="000000" w:themeColor="text1"/>
      <w:kern w:val="2"/>
      <w:sz w:val="18"/>
      <w:szCs w:val="24"/>
      <w14:textFill>
        <w14:solidFill>
          <w14:schemeClr w14:val="tx1"/>
        </w14:solidFill>
      </w14:textFill>
    </w:rPr>
  </w:style>
  <w:style w:type="paragraph" w:customStyle="1" w:styleId="198">
    <w:name w:val="表格字体"/>
    <w:basedOn w:val="1"/>
    <w:qFormat/>
    <w:uiPriority w:val="1"/>
    <w:pPr>
      <w:spacing w:before="50" w:beforeLines="50" w:after="0"/>
      <w:ind w:left="0" w:firstLine="0"/>
      <w:jc w:val="center"/>
    </w:pPr>
    <w:rPr>
      <w:rFonts w:ascii="微软雅黑" w:hAnsi="微软雅黑" w:eastAsia="微软雅黑" w:cs="宋体"/>
      <w:szCs w:val="28"/>
    </w:rPr>
  </w:style>
  <w:style w:type="paragraph" w:customStyle="1" w:styleId="199">
    <w:name w:val="2注释"/>
    <w:basedOn w:val="1"/>
    <w:link w:val="200"/>
    <w:qFormat/>
    <w:uiPriority w:val="0"/>
    <w:pPr>
      <w:adjustRightInd w:val="0"/>
      <w:spacing w:before="50" w:beforeLines="50" w:after="0"/>
      <w:ind w:left="780" w:leftChars="200" w:hanging="360" w:hangingChars="200"/>
      <w:jc w:val="left"/>
    </w:pPr>
    <w:rPr>
      <w:rFonts w:ascii="微软雅黑" w:hAnsi="微软雅黑" w:eastAsia="微软雅黑"/>
      <w:i/>
      <w:kern w:val="0"/>
      <w:szCs w:val="21"/>
      <w:lang w:val="zh-CN"/>
    </w:rPr>
  </w:style>
  <w:style w:type="character" w:customStyle="1" w:styleId="200">
    <w:name w:val="2注释 Char"/>
    <w:link w:val="199"/>
    <w:qFormat/>
    <w:uiPriority w:val="0"/>
    <w:rPr>
      <w:rFonts w:ascii="微软雅黑" w:hAnsi="微软雅黑" w:eastAsia="微软雅黑"/>
      <w:i/>
      <w:sz w:val="18"/>
      <w:szCs w:val="21"/>
      <w:lang w:val="zh-CN"/>
    </w:rPr>
  </w:style>
  <w:style w:type="paragraph" w:customStyle="1" w:styleId="201">
    <w:name w:val="3图表标题"/>
    <w:next w:val="1"/>
    <w:link w:val="202"/>
    <w:qFormat/>
    <w:uiPriority w:val="0"/>
    <w:pPr>
      <w:keepNext/>
      <w:widowControl w:val="0"/>
      <w:snapToGrid w:val="0"/>
      <w:spacing w:before="50" w:beforeLines="50"/>
    </w:pPr>
    <w:rPr>
      <w:rFonts w:ascii="微软雅黑" w:hAnsi="微软雅黑" w:eastAsia="微软雅黑" w:cs="Times New Roman"/>
      <w:kern w:val="2"/>
      <w:sz w:val="21"/>
      <w:lang w:val="zh-CN" w:eastAsia="zh-CN" w:bidi="ar-SA"/>
    </w:rPr>
  </w:style>
  <w:style w:type="character" w:customStyle="1" w:styleId="202">
    <w:name w:val="3图表标题 Char"/>
    <w:basedOn w:val="91"/>
    <w:link w:val="201"/>
    <w:qFormat/>
    <w:uiPriority w:val="0"/>
    <w:rPr>
      <w:rFonts w:ascii="微软雅黑" w:hAnsi="微软雅黑" w:eastAsia="微软雅黑"/>
      <w:kern w:val="2"/>
      <w:sz w:val="21"/>
      <w:lang w:val="zh-CN"/>
    </w:rPr>
  </w:style>
  <w:style w:type="paragraph" w:customStyle="1" w:styleId="203">
    <w:name w:val="4文本框特性"/>
    <w:basedOn w:val="1"/>
    <w:link w:val="204"/>
    <w:qFormat/>
    <w:uiPriority w:val="0"/>
    <w:pPr>
      <w:spacing w:before="50" w:beforeLines="50" w:after="0"/>
      <w:ind w:left="0" w:firstLine="0"/>
      <w:jc w:val="left"/>
    </w:pPr>
    <w:rPr>
      <w:rFonts w:ascii="微软雅黑" w:hAnsi="微软雅黑" w:eastAsia="微软雅黑"/>
      <w:b/>
    </w:rPr>
  </w:style>
  <w:style w:type="character" w:customStyle="1" w:styleId="204">
    <w:name w:val="4文本框特性 Char"/>
    <w:basedOn w:val="91"/>
    <w:link w:val="203"/>
    <w:qFormat/>
    <w:uiPriority w:val="0"/>
    <w:rPr>
      <w:rFonts w:ascii="微软雅黑" w:hAnsi="微软雅黑" w:eastAsia="微软雅黑"/>
      <w:b/>
      <w:kern w:val="2"/>
      <w:sz w:val="18"/>
    </w:rPr>
  </w:style>
  <w:style w:type="paragraph" w:customStyle="1" w:styleId="205">
    <w:name w:val="4文档标题"/>
    <w:basedOn w:val="1"/>
    <w:link w:val="206"/>
    <w:qFormat/>
    <w:uiPriority w:val="0"/>
    <w:pPr>
      <w:spacing w:before="50" w:beforeLines="50" w:after="0"/>
      <w:ind w:left="0" w:firstLine="0"/>
      <w:jc w:val="left"/>
    </w:pPr>
    <w:rPr>
      <w:rFonts w:ascii="微软雅黑" w:hAnsi="微软雅黑" w:eastAsia="微软雅黑" w:cs="Arial"/>
      <w:b/>
      <w:bCs/>
      <w:sz w:val="30"/>
      <w:szCs w:val="44"/>
    </w:rPr>
  </w:style>
  <w:style w:type="character" w:customStyle="1" w:styleId="206">
    <w:name w:val="4文档标题 Char"/>
    <w:basedOn w:val="91"/>
    <w:link w:val="205"/>
    <w:qFormat/>
    <w:uiPriority w:val="0"/>
    <w:rPr>
      <w:rFonts w:ascii="微软雅黑" w:hAnsi="微软雅黑" w:eastAsia="微软雅黑" w:cs="Arial"/>
      <w:b/>
      <w:bCs/>
      <w:kern w:val="2"/>
      <w:sz w:val="30"/>
      <w:szCs w:val="44"/>
    </w:rPr>
  </w:style>
  <w:style w:type="paragraph" w:customStyle="1" w:styleId="207">
    <w:name w:val="4文集标题"/>
    <w:basedOn w:val="1"/>
    <w:link w:val="208"/>
    <w:qFormat/>
    <w:uiPriority w:val="0"/>
    <w:pPr>
      <w:spacing w:before="50" w:beforeLines="50" w:after="0"/>
      <w:ind w:left="0" w:firstLine="0"/>
      <w:jc w:val="left"/>
    </w:pPr>
    <w:rPr>
      <w:rFonts w:ascii="微软雅黑" w:hAnsi="微软雅黑" w:eastAsia="微软雅黑"/>
      <w:i/>
      <w:sz w:val="30"/>
      <w:szCs w:val="32"/>
    </w:rPr>
  </w:style>
  <w:style w:type="character" w:customStyle="1" w:styleId="208">
    <w:name w:val="4文集标题 Char"/>
    <w:basedOn w:val="91"/>
    <w:link w:val="207"/>
    <w:qFormat/>
    <w:uiPriority w:val="0"/>
    <w:rPr>
      <w:rFonts w:ascii="微软雅黑" w:hAnsi="微软雅黑" w:eastAsia="微软雅黑"/>
      <w:i/>
      <w:kern w:val="2"/>
      <w:sz w:val="30"/>
      <w:szCs w:val="32"/>
    </w:rPr>
  </w:style>
  <w:style w:type="character" w:customStyle="1" w:styleId="209">
    <w:name w:val="fontstyle11"/>
    <w:basedOn w:val="91"/>
    <w:qFormat/>
    <w:uiPriority w:val="0"/>
    <w:rPr>
      <w:rFonts w:hint="eastAsia" w:ascii="黑体" w:hAnsi="黑体" w:eastAsia="黑体"/>
      <w:color w:val="000000"/>
      <w:sz w:val="20"/>
      <w:szCs w:val="20"/>
    </w:rPr>
  </w:style>
  <w:style w:type="character" w:customStyle="1" w:styleId="210">
    <w:name w:val="fontstyle31"/>
    <w:basedOn w:val="91"/>
    <w:qFormat/>
    <w:uiPriority w:val="0"/>
    <w:rPr>
      <w:rFonts w:hint="default" w:ascii="Arial-ItalicMT" w:hAnsi="Arial-ItalicMT"/>
      <w:i/>
      <w:iCs/>
      <w:color w:val="000000"/>
      <w:sz w:val="20"/>
      <w:szCs w:val="20"/>
    </w:rPr>
  </w:style>
  <w:style w:type="character" w:customStyle="1" w:styleId="211">
    <w:name w:val="题注 字符"/>
    <w:basedOn w:val="91"/>
    <w:link w:val="23"/>
    <w:qFormat/>
    <w:locked/>
    <w:uiPriority w:val="0"/>
    <w:rPr>
      <w:rFonts w:ascii="Cambria" w:hAnsi="Cambria" w:eastAsia="黑体"/>
      <w:kern w:val="2"/>
    </w:rPr>
  </w:style>
  <w:style w:type="character" w:customStyle="1" w:styleId="212">
    <w:name w:val="标题 6 字符"/>
    <w:basedOn w:val="91"/>
    <w:link w:val="9"/>
    <w:qFormat/>
    <w:uiPriority w:val="9"/>
    <w:rPr>
      <w:rFonts w:ascii="Arial" w:hAnsi="Arial" w:eastAsia="Arial"/>
      <w:b/>
      <w:bCs/>
      <w:kern w:val="2"/>
    </w:rPr>
  </w:style>
  <w:style w:type="character" w:customStyle="1" w:styleId="213">
    <w:name w:val="纯文本 字符"/>
    <w:basedOn w:val="91"/>
    <w:link w:val="46"/>
    <w:qFormat/>
    <w:uiPriority w:val="0"/>
    <w:rPr>
      <w:rFonts w:ascii="宋体" w:hAnsi="Courier New" w:cs="Courier New"/>
      <w:kern w:val="2"/>
      <w:sz w:val="18"/>
      <w:szCs w:val="21"/>
    </w:rPr>
  </w:style>
  <w:style w:type="character" w:customStyle="1" w:styleId="214">
    <w:name w:val="表内内容 Char"/>
    <w:basedOn w:val="91"/>
    <w:link w:val="153"/>
    <w:qFormat/>
    <w:uiPriority w:val="0"/>
    <w:rPr>
      <w:rFonts w:ascii="Arial" w:hAnsi="Arial" w:cs="宋体"/>
      <w:kern w:val="2"/>
      <w:sz w:val="18"/>
      <w:szCs w:val="18"/>
    </w:rPr>
  </w:style>
  <w:style w:type="paragraph" w:customStyle="1" w:styleId="215">
    <w:name w:val="样式1"/>
    <w:basedOn w:val="5"/>
    <w:qFormat/>
    <w:uiPriority w:val="0"/>
    <w:pPr>
      <w:keepNext/>
      <w:keepLines/>
      <w:tabs>
        <w:tab w:val="left" w:pos="432"/>
        <w:tab w:val="left" w:pos="720"/>
        <w:tab w:val="clear" w:pos="426"/>
        <w:tab w:val="clear" w:pos="709"/>
      </w:tabs>
      <w:spacing w:before="50" w:beforeLines="100" w:after="0" w:afterLines="50"/>
      <w:ind w:left="900" w:hanging="720"/>
    </w:pPr>
    <w:rPr>
      <w:rFonts w:ascii="Courier New" w:hAnsi="Courier New" w:cs="Courier New"/>
      <w:szCs w:val="21"/>
    </w:rPr>
  </w:style>
  <w:style w:type="paragraph" w:customStyle="1" w:styleId="216">
    <w:name w:val="修订111"/>
    <w:hidden/>
    <w:unhideWhenUsed/>
    <w:qFormat/>
    <w:uiPriority w:val="0"/>
    <w:pPr>
      <w:spacing w:before="50" w:beforeLines="50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17">
    <w:name w:val="TOC 标题111"/>
    <w:basedOn w:val="3"/>
    <w:next w:val="1"/>
    <w:unhideWhenUsed/>
    <w:qFormat/>
    <w:uiPriority w:val="39"/>
    <w:pPr>
      <w:numPr>
        <w:numId w:val="0"/>
      </w:numPr>
      <w:tabs>
        <w:tab w:val="clear" w:pos="90"/>
        <w:tab w:val="clear" w:pos="432"/>
      </w:tabs>
      <w:spacing w:before="240" w:after="0" w:line="259" w:lineRule="auto"/>
      <w:outlineLvl w:val="9"/>
    </w:pPr>
    <w:rPr>
      <w:rFonts w:asciiTheme="majorHAnsi" w:hAnsiTheme="majorHAnsi" w:eastAsiaTheme="majorEastAsia" w:cstheme="majorBidi"/>
      <w:b w:val="0"/>
      <w:color w:val="376092" w:themeColor="accent1" w:themeShade="BF"/>
      <w:kern w:val="0"/>
      <w:szCs w:val="32"/>
    </w:rPr>
  </w:style>
  <w:style w:type="character" w:customStyle="1" w:styleId="218">
    <w:name w:val="font91"/>
    <w:basedOn w:val="91"/>
    <w:qFormat/>
    <w:uiPriority w:val="0"/>
    <w:rPr>
      <w:rFonts w:hint="default" w:ascii="Times New Roman" w:hAnsi="Times New Roman" w:cs="Times New Roman"/>
      <w:color w:val="000000"/>
      <w:sz w:val="22"/>
      <w:szCs w:val="22"/>
      <w:u w:val="none"/>
      <w:vertAlign w:val="superscript"/>
    </w:rPr>
  </w:style>
  <w:style w:type="paragraph" w:customStyle="1" w:styleId="219">
    <w:name w:val="Cover 3"/>
    <w:basedOn w:val="1"/>
    <w:qFormat/>
    <w:uiPriority w:val="0"/>
    <w:pPr>
      <w:adjustRightInd w:val="0"/>
      <w:spacing w:before="80" w:beforeLines="50" w:after="80"/>
      <w:ind w:left="0" w:firstLine="0"/>
      <w:jc w:val="left"/>
    </w:pPr>
    <w:rPr>
      <w:rFonts w:ascii="Arial" w:hAnsi="Arial" w:cs="Arial"/>
      <w:b/>
      <w:bCs/>
      <w:spacing w:val="-4"/>
      <w:kern w:val="0"/>
      <w:sz w:val="22"/>
      <w:szCs w:val="22"/>
      <w:lang w:eastAsia="en-US"/>
    </w:rPr>
  </w:style>
  <w:style w:type="paragraph" w:customStyle="1" w:styleId="220">
    <w:name w:val="Heading Left"/>
    <w:basedOn w:val="1"/>
    <w:qFormat/>
    <w:uiPriority w:val="0"/>
    <w:pPr>
      <w:topLinePunct/>
      <w:adjustRightInd w:val="0"/>
      <w:spacing w:before="50" w:beforeLines="50" w:after="0" w:line="240" w:lineRule="atLeast"/>
      <w:ind w:left="0" w:firstLine="0"/>
      <w:jc w:val="left"/>
    </w:pPr>
    <w:rPr>
      <w:rFonts w:cs="Arial"/>
      <w:sz w:val="20"/>
    </w:rPr>
  </w:style>
  <w:style w:type="paragraph" w:customStyle="1" w:styleId="221">
    <w:name w:val="Heading Right"/>
    <w:basedOn w:val="1"/>
    <w:qFormat/>
    <w:uiPriority w:val="0"/>
    <w:pPr>
      <w:topLinePunct/>
      <w:adjustRightInd w:val="0"/>
      <w:spacing w:before="50" w:beforeLines="50" w:after="0" w:line="240" w:lineRule="atLeast"/>
      <w:ind w:left="0" w:firstLine="0"/>
      <w:jc w:val="right"/>
    </w:pPr>
    <w:rPr>
      <w:rFonts w:cs="Arial"/>
      <w:sz w:val="20"/>
    </w:rPr>
  </w:style>
  <w:style w:type="paragraph" w:customStyle="1" w:styleId="222">
    <w:name w:val="Heading Middle"/>
    <w:qFormat/>
    <w:uiPriority w:val="0"/>
    <w:pPr>
      <w:adjustRightInd w:val="0"/>
      <w:snapToGrid w:val="0"/>
      <w:spacing w:before="50" w:beforeLines="50" w:line="240" w:lineRule="atLeast"/>
      <w:jc w:val="center"/>
    </w:pPr>
    <w:rPr>
      <w:rFonts w:ascii="Times New Roman" w:hAnsi="Times New Roman" w:eastAsia="宋体" w:cs="Arial"/>
      <w:snapToGrid w:val="0"/>
      <w:lang w:val="en-US" w:eastAsia="zh-CN" w:bidi="ar-SA"/>
    </w:rPr>
  </w:style>
  <w:style w:type="paragraph" w:customStyle="1" w:styleId="223">
    <w:name w:val="符号列表格式"/>
    <w:basedOn w:val="1"/>
    <w:next w:val="1"/>
    <w:link w:val="224"/>
    <w:qFormat/>
    <w:uiPriority w:val="0"/>
    <w:pPr>
      <w:numPr>
        <w:ilvl w:val="0"/>
        <w:numId w:val="12"/>
      </w:numPr>
      <w:spacing w:before="50" w:beforeLines="50" w:after="0" w:line="440" w:lineRule="exact"/>
      <w:ind w:left="200" w:leftChars="200"/>
      <w:jc w:val="left"/>
    </w:pPr>
    <w:rPr>
      <w:rFonts w:ascii="Arial" w:hAnsi="Arial"/>
      <w:color w:val="000000"/>
      <w:sz w:val="24"/>
      <w:szCs w:val="24"/>
    </w:rPr>
  </w:style>
  <w:style w:type="character" w:customStyle="1" w:styleId="224">
    <w:name w:val="符号列表格式 Char"/>
    <w:link w:val="223"/>
    <w:qFormat/>
    <w:uiPriority w:val="0"/>
    <w:rPr>
      <w:rFonts w:ascii="Arial" w:hAnsi="Arial"/>
      <w:color w:val="000000"/>
      <w:kern w:val="2"/>
      <w:sz w:val="24"/>
      <w:szCs w:val="24"/>
    </w:rPr>
  </w:style>
  <w:style w:type="paragraph" w:customStyle="1" w:styleId="225">
    <w:name w:val="封面标题"/>
    <w:basedOn w:val="1"/>
    <w:qFormat/>
    <w:uiPriority w:val="0"/>
    <w:pPr>
      <w:spacing w:before="50" w:beforeLines="50" w:after="0" w:line="440" w:lineRule="exact"/>
      <w:ind w:left="0" w:firstLine="0"/>
      <w:jc w:val="left"/>
    </w:pPr>
    <w:rPr>
      <w:rFonts w:ascii="Arial" w:hAnsi="Arial"/>
      <w:b/>
      <w:color w:val="000080"/>
      <w:sz w:val="44"/>
      <w:szCs w:val="44"/>
      <w:lang w:eastAsia="zh-TW"/>
    </w:rPr>
  </w:style>
  <w:style w:type="paragraph" w:customStyle="1" w:styleId="226">
    <w:name w:val="资料列表"/>
    <w:basedOn w:val="147"/>
    <w:next w:val="147"/>
    <w:qFormat/>
    <w:uiPriority w:val="0"/>
    <w:pPr>
      <w:widowControl w:val="0"/>
      <w:numPr>
        <w:ilvl w:val="2"/>
        <w:numId w:val="13"/>
      </w:numPr>
      <w:tabs>
        <w:tab w:val="left" w:pos="360"/>
        <w:tab w:val="clear" w:pos="1474"/>
      </w:tabs>
      <w:spacing w:before="50" w:beforeLines="50" w:after="120" w:line="440" w:lineRule="exact"/>
      <w:ind w:left="0" w:firstLine="0" w:firstLineChars="0"/>
      <w:jc w:val="left"/>
    </w:pPr>
    <w:rPr>
      <w:rFonts w:ascii="Arial" w:hAnsi="Arial" w:cs="Arial"/>
      <w:color w:val="000000"/>
      <w:sz w:val="21"/>
      <w:szCs w:val="24"/>
    </w:rPr>
  </w:style>
  <w:style w:type="paragraph" w:customStyle="1" w:styleId="227">
    <w:name w:val="重点强调"/>
    <w:basedOn w:val="147"/>
    <w:next w:val="147"/>
    <w:link w:val="228"/>
    <w:qFormat/>
    <w:uiPriority w:val="0"/>
    <w:pPr>
      <w:widowControl w:val="0"/>
      <w:spacing w:before="50" w:beforeLines="50" w:after="120" w:line="440" w:lineRule="exact"/>
      <w:ind w:left="200" w:leftChars="200" w:firstLine="482"/>
      <w:jc w:val="left"/>
    </w:pPr>
    <w:rPr>
      <w:rFonts w:ascii="Arial" w:hAnsi="Arial" w:cs="Arial"/>
      <w:b/>
      <w:color w:val="000000"/>
      <w:sz w:val="24"/>
      <w:szCs w:val="24"/>
    </w:rPr>
  </w:style>
  <w:style w:type="character" w:customStyle="1" w:styleId="228">
    <w:name w:val="重点强调 Char"/>
    <w:basedOn w:val="164"/>
    <w:link w:val="227"/>
    <w:qFormat/>
    <w:uiPriority w:val="0"/>
    <w:rPr>
      <w:rFonts w:ascii="Arial" w:hAnsi="Arial" w:cs="Arial"/>
      <w:b/>
      <w:color w:val="000000"/>
      <w:kern w:val="2"/>
      <w:sz w:val="24"/>
      <w:szCs w:val="24"/>
    </w:rPr>
  </w:style>
  <w:style w:type="paragraph" w:customStyle="1" w:styleId="229">
    <w:name w:val="数字列表格式"/>
    <w:basedOn w:val="1"/>
    <w:next w:val="147"/>
    <w:qFormat/>
    <w:uiPriority w:val="0"/>
    <w:pPr>
      <w:numPr>
        <w:ilvl w:val="0"/>
        <w:numId w:val="14"/>
      </w:numPr>
      <w:spacing w:before="50" w:beforeLines="50" w:after="0" w:line="440" w:lineRule="exact"/>
      <w:jc w:val="left"/>
    </w:pPr>
    <w:rPr>
      <w:rFonts w:ascii="Arial" w:hAnsi="Arial"/>
      <w:color w:val="000000"/>
      <w:sz w:val="24"/>
      <w:szCs w:val="24"/>
    </w:rPr>
  </w:style>
  <w:style w:type="paragraph" w:customStyle="1" w:styleId="230">
    <w:name w:val="附录一级标题"/>
    <w:next w:val="147"/>
    <w:link w:val="231"/>
    <w:qFormat/>
    <w:uiPriority w:val="0"/>
    <w:pPr>
      <w:numPr>
        <w:ilvl w:val="0"/>
        <w:numId w:val="15"/>
      </w:numPr>
      <w:spacing w:before="50" w:beforeLines="50"/>
      <w:jc w:val="both"/>
    </w:pPr>
    <w:rPr>
      <w:rFonts w:ascii="Book Antiqua" w:hAnsi="Book Antiqua" w:eastAsia="黑体" w:cs="Book Antiqua"/>
      <w:bCs/>
      <w:sz w:val="36"/>
      <w:szCs w:val="36"/>
      <w:lang w:val="en-US" w:eastAsia="zh-CN" w:bidi="ar-SA"/>
    </w:rPr>
  </w:style>
  <w:style w:type="character" w:customStyle="1" w:styleId="231">
    <w:name w:val="附录一级标题 Char"/>
    <w:basedOn w:val="91"/>
    <w:link w:val="230"/>
    <w:qFormat/>
    <w:uiPriority w:val="0"/>
    <w:rPr>
      <w:rFonts w:ascii="Book Antiqua" w:hAnsi="Book Antiqua" w:eastAsia="黑体" w:cs="Book Antiqua"/>
      <w:bCs/>
      <w:sz w:val="36"/>
      <w:szCs w:val="36"/>
    </w:rPr>
  </w:style>
  <w:style w:type="paragraph" w:customStyle="1" w:styleId="232">
    <w:name w:val="Revision history"/>
    <w:basedOn w:val="1"/>
    <w:next w:val="1"/>
    <w:qFormat/>
    <w:uiPriority w:val="0"/>
    <w:pPr>
      <w:spacing w:before="50" w:beforeLines="50" w:after="0" w:line="440" w:lineRule="exact"/>
      <w:ind w:left="0" w:firstLine="0"/>
      <w:jc w:val="left"/>
    </w:pPr>
    <w:rPr>
      <w:rFonts w:ascii="Arial" w:hAnsi="Arial" w:cs="Arial"/>
      <w:b/>
      <w:color w:val="000080"/>
      <w:sz w:val="24"/>
      <w:szCs w:val="24"/>
    </w:rPr>
  </w:style>
  <w:style w:type="paragraph" w:customStyle="1" w:styleId="233">
    <w:name w:val="Revision history表内容"/>
    <w:basedOn w:val="1"/>
    <w:next w:val="1"/>
    <w:qFormat/>
    <w:uiPriority w:val="0"/>
    <w:pPr>
      <w:spacing w:before="50" w:beforeLines="50" w:after="0"/>
      <w:ind w:left="360" w:hanging="360" w:hangingChars="200"/>
      <w:jc w:val="left"/>
    </w:pPr>
    <w:rPr>
      <w:rFonts w:ascii="Arial" w:hAnsi="Arial" w:cs="Arial"/>
      <w:color w:val="000080"/>
      <w:szCs w:val="18"/>
    </w:rPr>
  </w:style>
  <w:style w:type="character" w:customStyle="1" w:styleId="234">
    <w:name w:val="Revision history表第一行"/>
    <w:basedOn w:val="91"/>
    <w:qFormat/>
    <w:uiPriority w:val="0"/>
    <w:rPr>
      <w:rFonts w:ascii="Arial" w:hAnsi="Arial"/>
      <w:color w:val="000080"/>
      <w:sz w:val="24"/>
      <w:szCs w:val="24"/>
    </w:rPr>
  </w:style>
  <w:style w:type="paragraph" w:customStyle="1" w:styleId="235">
    <w:name w:val="主要符号表"/>
    <w:basedOn w:val="1"/>
    <w:next w:val="1"/>
    <w:qFormat/>
    <w:uiPriority w:val="0"/>
    <w:pPr>
      <w:spacing w:before="50" w:beforeLines="50" w:after="0"/>
      <w:ind w:left="0" w:firstLine="0"/>
      <w:jc w:val="center"/>
    </w:pPr>
    <w:rPr>
      <w:rFonts w:ascii="Arial" w:hAnsi="Arial" w:cs="宋体"/>
      <w:b/>
      <w:color w:val="000080"/>
      <w:sz w:val="24"/>
      <w:szCs w:val="24"/>
    </w:rPr>
  </w:style>
  <w:style w:type="paragraph" w:customStyle="1" w:styleId="236">
    <w:name w:val="符号表内字体"/>
    <w:basedOn w:val="1"/>
    <w:qFormat/>
    <w:uiPriority w:val="0"/>
    <w:pPr>
      <w:spacing w:before="50" w:beforeLines="50" w:after="0" w:line="440" w:lineRule="exact"/>
      <w:ind w:left="0" w:firstLine="0"/>
      <w:jc w:val="center"/>
    </w:pPr>
    <w:rPr>
      <w:rFonts w:ascii="宋体" w:hAnsi="宋体" w:cs="宋体"/>
      <w:caps/>
      <w:color w:val="000080"/>
      <w:szCs w:val="18"/>
      <w:lang w:eastAsia="zh-TW"/>
    </w:rPr>
  </w:style>
  <w:style w:type="paragraph" w:customStyle="1" w:styleId="237">
    <w:name w:val="公式"/>
    <w:basedOn w:val="1"/>
    <w:next w:val="147"/>
    <w:link w:val="238"/>
    <w:qFormat/>
    <w:uiPriority w:val="0"/>
    <w:pPr>
      <w:tabs>
        <w:tab w:val="center" w:pos="4160"/>
        <w:tab w:val="right" w:pos="8320"/>
      </w:tabs>
      <w:spacing w:before="60" w:beforeLines="50" w:after="0" w:line="360" w:lineRule="exact"/>
      <w:ind w:left="0" w:right="210" w:firstLine="0"/>
      <w:jc w:val="right"/>
    </w:pPr>
    <w:rPr>
      <w:rFonts w:ascii="Arial" w:hAnsi="Arial"/>
      <w:color w:val="000000"/>
      <w:sz w:val="21"/>
      <w:szCs w:val="21"/>
    </w:rPr>
  </w:style>
  <w:style w:type="character" w:customStyle="1" w:styleId="238">
    <w:name w:val="公式 Char"/>
    <w:basedOn w:val="91"/>
    <w:link w:val="237"/>
    <w:qFormat/>
    <w:uiPriority w:val="0"/>
    <w:rPr>
      <w:rFonts w:ascii="Arial" w:hAnsi="Arial"/>
      <w:color w:val="000000"/>
      <w:kern w:val="2"/>
      <w:sz w:val="21"/>
      <w:szCs w:val="21"/>
    </w:rPr>
  </w:style>
  <w:style w:type="paragraph" w:customStyle="1" w:styleId="239">
    <w:name w:val="寄存器描述条目"/>
    <w:basedOn w:val="1"/>
    <w:qFormat/>
    <w:uiPriority w:val="0"/>
    <w:pPr>
      <w:numPr>
        <w:ilvl w:val="0"/>
        <w:numId w:val="16"/>
      </w:numPr>
      <w:spacing w:before="360" w:beforeLines="50" w:after="120"/>
      <w:ind w:left="397" w:hanging="397"/>
      <w:jc w:val="left"/>
    </w:pPr>
    <w:rPr>
      <w:rFonts w:ascii="Arial" w:hAnsi="Arial"/>
      <w:sz w:val="24"/>
      <w:szCs w:val="24"/>
    </w:rPr>
  </w:style>
  <w:style w:type="character" w:customStyle="1" w:styleId="240">
    <w:name w:val="尾注文本 字符"/>
    <w:basedOn w:val="91"/>
    <w:link w:val="53"/>
    <w:qFormat/>
    <w:uiPriority w:val="0"/>
    <w:rPr>
      <w:rFonts w:ascii="Calibri" w:hAnsi="Calibri"/>
      <w:kern w:val="2"/>
      <w:sz w:val="21"/>
      <w:szCs w:val="22"/>
    </w:rPr>
  </w:style>
  <w:style w:type="character" w:styleId="241">
    <w:name w:val="Placeholder Text"/>
    <w:basedOn w:val="91"/>
    <w:semiHidden/>
    <w:qFormat/>
    <w:uiPriority w:val="99"/>
    <w:rPr>
      <w:color w:val="808080"/>
    </w:rPr>
  </w:style>
  <w:style w:type="paragraph" w:customStyle="1" w:styleId="242">
    <w:name w:val="寄存器描述"/>
    <w:basedOn w:val="153"/>
    <w:link w:val="243"/>
    <w:qFormat/>
    <w:uiPriority w:val="0"/>
    <w:pPr>
      <w:widowControl w:val="0"/>
      <w:spacing w:before="50" w:beforeLines="50" w:after="0" w:line="400" w:lineRule="exact"/>
      <w:ind w:left="0" w:firstLine="0"/>
      <w:jc w:val="left"/>
    </w:pPr>
    <w:rPr>
      <w:rFonts w:cs="Arial" w:eastAsiaTheme="minorEastAsia"/>
      <w:color w:val="000000"/>
      <w:lang w:eastAsia="zh-TW"/>
    </w:rPr>
  </w:style>
  <w:style w:type="character" w:customStyle="1" w:styleId="243">
    <w:name w:val="寄存器描述 Char"/>
    <w:basedOn w:val="214"/>
    <w:link w:val="242"/>
    <w:qFormat/>
    <w:uiPriority w:val="0"/>
    <w:rPr>
      <w:rFonts w:ascii="Arial" w:hAnsi="Arial" w:cs="Arial" w:eastAsiaTheme="minorEastAsia"/>
      <w:color w:val="000000"/>
      <w:kern w:val="2"/>
      <w:sz w:val="18"/>
      <w:szCs w:val="18"/>
      <w:lang w:eastAsia="zh-TW"/>
    </w:rPr>
  </w:style>
  <w:style w:type="character" w:customStyle="1" w:styleId="244">
    <w:name w:val="HTML 预设格式 字符"/>
    <w:basedOn w:val="91"/>
    <w:link w:val="81"/>
    <w:qFormat/>
    <w:uiPriority w:val="0"/>
    <w:rPr>
      <w:rFonts w:ascii="宋体" w:hAnsi="宋体" w:cs="宋体"/>
      <w:sz w:val="24"/>
      <w:szCs w:val="24"/>
    </w:rPr>
  </w:style>
  <w:style w:type="paragraph" w:styleId="245">
    <w:name w:val="No Spacing"/>
    <w:link w:val="246"/>
    <w:qFormat/>
    <w:uiPriority w:val="1"/>
    <w:pPr>
      <w:widowControl w:val="0"/>
      <w:spacing w:before="50" w:beforeLines="5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46">
    <w:name w:val="无间隔 字符"/>
    <w:basedOn w:val="91"/>
    <w:link w:val="245"/>
    <w:qFormat/>
    <w:uiPriority w:val="1"/>
    <w:rPr>
      <w:rFonts w:ascii="Calibri" w:hAnsi="Calibri"/>
      <w:kern w:val="2"/>
      <w:sz w:val="21"/>
      <w:szCs w:val="22"/>
    </w:rPr>
  </w:style>
  <w:style w:type="paragraph" w:customStyle="1" w:styleId="247">
    <w:name w:val="xl74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character" w:customStyle="1" w:styleId="248">
    <w:name w:val="表格标题1 Char"/>
    <w:basedOn w:val="91"/>
    <w:link w:val="249"/>
    <w:unhideWhenUsed/>
    <w:qFormat/>
    <w:uiPriority w:val="99"/>
    <w:rPr>
      <w:rFonts w:ascii="MingLiU" w:hAnsi="MingLiU"/>
      <w:spacing w:val="20"/>
      <w:sz w:val="24"/>
      <w:shd w:val="clear" w:color="auto" w:fill="FFFFFF"/>
      <w:lang w:eastAsia="en-US"/>
    </w:rPr>
  </w:style>
  <w:style w:type="paragraph" w:customStyle="1" w:styleId="249">
    <w:name w:val="表格标题1"/>
    <w:basedOn w:val="1"/>
    <w:link w:val="248"/>
    <w:unhideWhenUsed/>
    <w:qFormat/>
    <w:uiPriority w:val="99"/>
    <w:pPr>
      <w:shd w:val="clear" w:color="auto" w:fill="FFFFFF"/>
      <w:spacing w:before="50" w:beforeLines="50" w:after="0" w:line="240" w:lineRule="atLeast"/>
      <w:ind w:left="0" w:firstLine="0"/>
      <w:jc w:val="center"/>
    </w:pPr>
    <w:rPr>
      <w:rFonts w:ascii="MingLiU" w:hAnsi="MingLiU"/>
      <w:spacing w:val="20"/>
      <w:kern w:val="0"/>
      <w:sz w:val="24"/>
      <w:lang w:eastAsia="en-US"/>
    </w:rPr>
  </w:style>
  <w:style w:type="paragraph" w:customStyle="1" w:styleId="250">
    <w:name w:val="正文段落"/>
    <w:basedOn w:val="1"/>
    <w:link w:val="251"/>
    <w:qFormat/>
    <w:uiPriority w:val="0"/>
    <w:pPr>
      <w:autoSpaceDE w:val="0"/>
      <w:autoSpaceDN w:val="0"/>
      <w:adjustRightInd w:val="0"/>
      <w:spacing w:before="50" w:beforeLines="50" w:after="123" w:line="360" w:lineRule="auto"/>
      <w:ind w:left="0" w:firstLine="420"/>
      <w:jc w:val="left"/>
    </w:pPr>
    <w:rPr>
      <w:rFonts w:ascii="宋体" w:hAnsi="Arial" w:cs="Arial"/>
      <w:color w:val="000000"/>
      <w:kern w:val="0"/>
      <w:szCs w:val="19"/>
    </w:rPr>
  </w:style>
  <w:style w:type="character" w:customStyle="1" w:styleId="251">
    <w:name w:val="正文段落 Char"/>
    <w:basedOn w:val="91"/>
    <w:link w:val="250"/>
    <w:qFormat/>
    <w:uiPriority w:val="0"/>
    <w:rPr>
      <w:rFonts w:ascii="宋体" w:hAnsi="Arial" w:cs="Arial"/>
      <w:color w:val="000000"/>
      <w:sz w:val="18"/>
      <w:szCs w:val="19"/>
    </w:rPr>
  </w:style>
  <w:style w:type="paragraph" w:customStyle="1" w:styleId="252">
    <w:name w:val="1 - 自定义标题1"/>
    <w:basedOn w:val="3"/>
    <w:link w:val="253"/>
    <w:qFormat/>
    <w:uiPriority w:val="99"/>
    <w:pPr>
      <w:numPr>
        <w:numId w:val="17"/>
      </w:numPr>
      <w:shd w:val="clear" w:color="auto" w:fill="F2F2F2"/>
      <w:tabs>
        <w:tab w:val="left" w:pos="360"/>
        <w:tab w:val="clear" w:pos="90"/>
        <w:tab w:val="clear" w:pos="432"/>
      </w:tabs>
      <w:spacing w:after="120"/>
      <w:ind w:right="-11" w:rightChars="-6"/>
      <w:jc w:val="both"/>
    </w:pPr>
    <w:rPr>
      <w:rFonts w:ascii="Arial" w:hAnsi="Arial" w:eastAsia="黑体" w:cs="Arial"/>
      <w:b w:val="0"/>
      <w:lang w:val="zh-CN"/>
    </w:rPr>
  </w:style>
  <w:style w:type="character" w:customStyle="1" w:styleId="253">
    <w:name w:val="1 - 自定义标题1 Char"/>
    <w:basedOn w:val="187"/>
    <w:link w:val="252"/>
    <w:qFormat/>
    <w:uiPriority w:val="99"/>
    <w:rPr>
      <w:rFonts w:ascii="Arial" w:hAnsi="Arial" w:eastAsia="黑体" w:cs="Arial"/>
      <w:b w:val="0"/>
      <w:color w:val="000000" w:themeColor="text1"/>
      <w:kern w:val="44"/>
      <w:sz w:val="30"/>
      <w:szCs w:val="30"/>
      <w:shd w:val="clear" w:color="auto" w:fill="F2F2F2"/>
      <w:lang w:val="zh-CN"/>
      <w14:textFill>
        <w14:solidFill>
          <w14:schemeClr w14:val="tx1"/>
        </w14:solidFill>
      </w14:textFill>
    </w:rPr>
  </w:style>
  <w:style w:type="paragraph" w:customStyle="1" w:styleId="254">
    <w:name w:val="无编号一级正文标题"/>
    <w:basedOn w:val="3"/>
    <w:link w:val="255"/>
    <w:qFormat/>
    <w:uiPriority w:val="0"/>
    <w:pPr>
      <w:numPr>
        <w:numId w:val="0"/>
      </w:numPr>
      <w:shd w:val="clear" w:color="auto" w:fill="F2F2F2"/>
      <w:tabs>
        <w:tab w:val="left" w:pos="360"/>
        <w:tab w:val="clear" w:pos="90"/>
        <w:tab w:val="clear" w:pos="432"/>
      </w:tabs>
      <w:spacing w:after="120"/>
      <w:ind w:right="-11" w:rightChars="-6"/>
      <w:jc w:val="both"/>
    </w:pPr>
    <w:rPr>
      <w:rFonts w:ascii="Arial" w:hAnsi="Arial" w:eastAsia="黑体" w:cs="Arial"/>
      <w:b w:val="0"/>
      <w:color w:val="auto"/>
    </w:rPr>
  </w:style>
  <w:style w:type="character" w:customStyle="1" w:styleId="255">
    <w:name w:val="无编号一级正文标题 Char"/>
    <w:basedOn w:val="91"/>
    <w:link w:val="254"/>
    <w:qFormat/>
    <w:uiPriority w:val="0"/>
    <w:rPr>
      <w:rFonts w:ascii="Arial" w:hAnsi="Arial" w:eastAsia="黑体" w:cs="Arial"/>
      <w:kern w:val="44"/>
      <w:sz w:val="32"/>
      <w:szCs w:val="24"/>
      <w:shd w:val="clear" w:color="auto" w:fill="F2F2F2"/>
    </w:rPr>
  </w:style>
  <w:style w:type="character" w:customStyle="1" w:styleId="256">
    <w:name w:val="正文文本缩进 字符"/>
    <w:basedOn w:val="91"/>
    <w:link w:val="36"/>
    <w:qFormat/>
    <w:uiPriority w:val="0"/>
    <w:rPr>
      <w:rFonts w:ascii="Arial" w:hAnsi="Arial" w:eastAsia="BatangChe" w:cs="Arial"/>
      <w:sz w:val="22"/>
      <w:szCs w:val="22"/>
    </w:rPr>
  </w:style>
  <w:style w:type="character" w:customStyle="1" w:styleId="257">
    <w:name w:val="正文文本缩进 Char"/>
    <w:basedOn w:val="91"/>
    <w:qFormat/>
    <w:uiPriority w:val="0"/>
    <w:rPr>
      <w:rFonts w:ascii="微软雅黑" w:hAnsi="微软雅黑" w:eastAsia="微软雅黑"/>
      <w:kern w:val="2"/>
      <w:sz w:val="18"/>
      <w:szCs w:val="24"/>
    </w:rPr>
  </w:style>
  <w:style w:type="character" w:customStyle="1" w:styleId="258">
    <w:name w:val="正文文本 2 字符"/>
    <w:basedOn w:val="91"/>
    <w:link w:val="77"/>
    <w:qFormat/>
    <w:uiPriority w:val="0"/>
    <w:rPr>
      <w:rFonts w:ascii="Mangal" w:hAnsi="Mangal" w:cs="Arial"/>
      <w:color w:val="000000"/>
      <w:szCs w:val="22"/>
    </w:rPr>
  </w:style>
  <w:style w:type="character" w:customStyle="1" w:styleId="259">
    <w:name w:val="正文文本缩进 3 字符"/>
    <w:basedOn w:val="91"/>
    <w:link w:val="71"/>
    <w:qFormat/>
    <w:uiPriority w:val="0"/>
    <w:rPr>
      <w:rFonts w:ascii="Arial" w:hAnsi="Arial" w:cs="Arial"/>
      <w:sz w:val="22"/>
      <w:szCs w:val="22"/>
    </w:rPr>
  </w:style>
  <w:style w:type="character" w:customStyle="1" w:styleId="260">
    <w:name w:val="正文文本 3 字符"/>
    <w:basedOn w:val="91"/>
    <w:link w:val="32"/>
    <w:qFormat/>
    <w:uiPriority w:val="0"/>
    <w:rPr>
      <w:rFonts w:ascii="Arial" w:hAnsi="Arial" w:cs="Arial"/>
      <w:sz w:val="22"/>
      <w:szCs w:val="22"/>
    </w:rPr>
  </w:style>
  <w:style w:type="character" w:customStyle="1" w:styleId="261">
    <w:name w:val="样式 11 磅 下划线"/>
    <w:basedOn w:val="91"/>
    <w:qFormat/>
    <w:uiPriority w:val="0"/>
    <w:rPr>
      <w:rFonts w:ascii="Tahoma" w:hAnsi="Tahoma" w:eastAsia="黑体"/>
      <w:sz w:val="22"/>
      <w:u w:val="single"/>
    </w:rPr>
  </w:style>
  <w:style w:type="paragraph" w:customStyle="1" w:styleId="262">
    <w:name w:val="表格标题栏"/>
    <w:basedOn w:val="1"/>
    <w:qFormat/>
    <w:uiPriority w:val="99"/>
    <w:pPr>
      <w:spacing w:before="50" w:beforeLines="50" w:after="0" w:line="340" w:lineRule="atLeast"/>
      <w:ind w:left="0" w:firstLine="0"/>
      <w:jc w:val="center"/>
    </w:pPr>
    <w:rPr>
      <w:rFonts w:ascii="Arial" w:hAnsi="Arial" w:eastAsia="黑体" w:cs="Arial"/>
      <w:color w:val="000080"/>
      <w:sz w:val="19"/>
      <w:szCs w:val="19"/>
    </w:rPr>
  </w:style>
  <w:style w:type="paragraph" w:customStyle="1" w:styleId="263">
    <w:name w:val="正文 首行缩进: 2 字符"/>
    <w:basedOn w:val="1"/>
    <w:qFormat/>
    <w:uiPriority w:val="99"/>
    <w:pPr>
      <w:spacing w:before="50" w:beforeLines="50" w:after="0" w:line="360" w:lineRule="auto"/>
      <w:ind w:left="0" w:firstLine="360" w:firstLineChars="200"/>
      <w:jc w:val="left"/>
    </w:pPr>
    <w:rPr>
      <w:rFonts w:ascii="Arial" w:hAnsi="Arial" w:cs="Arial"/>
      <w:sz w:val="19"/>
      <w:szCs w:val="19"/>
    </w:rPr>
  </w:style>
  <w:style w:type="paragraph" w:customStyle="1" w:styleId="264">
    <w:name w:val="正文_表格首行"/>
    <w:basedOn w:val="1"/>
    <w:qFormat/>
    <w:uiPriority w:val="99"/>
    <w:pPr>
      <w:autoSpaceDE w:val="0"/>
      <w:autoSpaceDN w:val="0"/>
      <w:spacing w:before="50" w:beforeLines="50" w:after="0" w:line="320" w:lineRule="atLeast"/>
      <w:ind w:left="1" w:right="-5" w:rightChars="-5" w:hanging="1" w:hangingChars="1"/>
      <w:jc w:val="left"/>
      <w:textAlignment w:val="bottom"/>
    </w:pPr>
    <w:rPr>
      <w:rFonts w:ascii="Arial" w:hAnsi="Arial" w:eastAsia="黑体" w:cs="Arial"/>
      <w:color w:val="006600"/>
      <w:szCs w:val="18"/>
    </w:rPr>
  </w:style>
  <w:style w:type="paragraph" w:customStyle="1" w:styleId="265">
    <w:name w:val="正文_表格内容"/>
    <w:basedOn w:val="1"/>
    <w:qFormat/>
    <w:uiPriority w:val="99"/>
    <w:pPr>
      <w:autoSpaceDE w:val="0"/>
      <w:autoSpaceDN w:val="0"/>
      <w:spacing w:before="50" w:beforeLines="50" w:after="0" w:line="320" w:lineRule="atLeast"/>
      <w:ind w:left="1" w:right="-5" w:rightChars="-5" w:hanging="1" w:hangingChars="1"/>
      <w:jc w:val="left"/>
      <w:textAlignment w:val="bottom"/>
    </w:pPr>
    <w:rPr>
      <w:rFonts w:ascii="Arial" w:hAnsi="Arial" w:cs="Arial"/>
      <w:szCs w:val="18"/>
    </w:rPr>
  </w:style>
  <w:style w:type="paragraph" w:customStyle="1" w:styleId="266">
    <w:name w:val="一级标题下的一级项目符号"/>
    <w:basedOn w:val="1"/>
    <w:qFormat/>
    <w:uiPriority w:val="99"/>
    <w:pPr>
      <w:framePr w:hSpace="180" w:wrap="auto" w:vAnchor="text" w:hAnchor="text" w:y="1"/>
      <w:suppressOverlap/>
      <w:tabs>
        <w:tab w:val="left" w:pos="720"/>
        <w:tab w:val="left" w:pos="780"/>
      </w:tabs>
      <w:spacing w:before="50" w:beforeLines="50" w:after="0" w:line="360" w:lineRule="auto"/>
      <w:ind w:left="780" w:right="-57"/>
      <w:jc w:val="left"/>
    </w:pPr>
    <w:rPr>
      <w:rFonts w:ascii="Arial" w:hAnsi="Arial" w:cs="Arial"/>
      <w:sz w:val="19"/>
      <w:szCs w:val="19"/>
    </w:rPr>
  </w:style>
  <w:style w:type="paragraph" w:customStyle="1" w:styleId="267">
    <w:name w:val="一级标题下的二级项目符号"/>
    <w:basedOn w:val="266"/>
    <w:qFormat/>
    <w:uiPriority w:val="99"/>
    <w:pPr>
      <w:tabs>
        <w:tab w:val="left" w:pos="1140"/>
        <w:tab w:val="clear" w:pos="780"/>
      </w:tabs>
      <w:spacing w:line="320" w:lineRule="atLeast"/>
      <w:ind w:left="1140" w:hanging="360"/>
    </w:pPr>
  </w:style>
  <w:style w:type="paragraph" w:customStyle="1" w:styleId="268">
    <w:name w:val="正文 左: 2 字符  首行缩进: 2 字符"/>
    <w:basedOn w:val="1"/>
    <w:qFormat/>
    <w:uiPriority w:val="99"/>
    <w:pPr>
      <w:spacing w:before="50" w:beforeLines="50" w:after="0" w:line="360" w:lineRule="auto"/>
      <w:ind w:left="360" w:leftChars="200" w:firstLine="360" w:firstLineChars="200"/>
      <w:jc w:val="left"/>
    </w:pPr>
    <w:rPr>
      <w:rFonts w:ascii="Arial" w:hAnsi="Arial" w:cs="Arial"/>
      <w:sz w:val="19"/>
      <w:szCs w:val="19"/>
    </w:rPr>
  </w:style>
  <w:style w:type="paragraph" w:customStyle="1" w:styleId="269">
    <w:name w:val="正文 左: 4 字符  首行缩进: 2 字符"/>
    <w:basedOn w:val="1"/>
    <w:qFormat/>
    <w:uiPriority w:val="0"/>
    <w:pPr>
      <w:spacing w:before="50" w:beforeLines="50" w:after="0" w:line="360" w:lineRule="auto"/>
      <w:ind w:left="720" w:leftChars="400" w:firstLine="360" w:firstLineChars="200"/>
      <w:jc w:val="left"/>
    </w:pPr>
    <w:rPr>
      <w:rFonts w:ascii="Arial" w:hAnsi="Arial" w:cs="Arial"/>
      <w:sz w:val="19"/>
      <w:szCs w:val="19"/>
    </w:rPr>
  </w:style>
  <w:style w:type="paragraph" w:customStyle="1" w:styleId="270">
    <w:name w:val="大标题"/>
    <w:basedOn w:val="1"/>
    <w:next w:val="1"/>
    <w:qFormat/>
    <w:uiPriority w:val="99"/>
    <w:pPr>
      <w:spacing w:before="50" w:beforeLines="50" w:after="0" w:line="360" w:lineRule="auto"/>
      <w:ind w:left="0" w:firstLine="0"/>
      <w:jc w:val="center"/>
    </w:pPr>
    <w:rPr>
      <w:rFonts w:ascii="黑体" w:hAnsi="Arial" w:eastAsia="黑体" w:cs="黑体"/>
      <w:sz w:val="24"/>
      <w:szCs w:val="24"/>
    </w:rPr>
  </w:style>
  <w:style w:type="paragraph" w:customStyle="1" w:styleId="271">
    <w:name w:val="引文－类型"/>
    <w:basedOn w:val="1"/>
    <w:next w:val="1"/>
    <w:qFormat/>
    <w:uiPriority w:val="99"/>
    <w:pPr>
      <w:spacing w:before="50" w:beforeLines="50" w:after="0" w:line="360" w:lineRule="auto"/>
      <w:ind w:left="357" w:hanging="357"/>
      <w:jc w:val="left"/>
    </w:pPr>
    <w:rPr>
      <w:rFonts w:ascii="Arial" w:hAnsi="Arial" w:cs="Arial"/>
      <w:color w:val="008000"/>
      <w:sz w:val="19"/>
      <w:szCs w:val="19"/>
    </w:rPr>
  </w:style>
  <w:style w:type="paragraph" w:customStyle="1" w:styleId="272">
    <w:name w:val="引文－公司主页"/>
    <w:basedOn w:val="1"/>
    <w:next w:val="1"/>
    <w:qFormat/>
    <w:uiPriority w:val="99"/>
    <w:pPr>
      <w:spacing w:before="50" w:beforeLines="50" w:after="0" w:line="360" w:lineRule="auto"/>
      <w:ind w:left="0" w:firstLine="0"/>
      <w:jc w:val="left"/>
    </w:pPr>
    <w:rPr>
      <w:rFonts w:ascii="Arial" w:hAnsi="Arial" w:cs="Arial"/>
      <w:color w:val="008000"/>
      <w:sz w:val="19"/>
      <w:szCs w:val="19"/>
    </w:rPr>
  </w:style>
  <w:style w:type="paragraph" w:customStyle="1" w:styleId="273">
    <w:name w:val="引文－版本号"/>
    <w:basedOn w:val="1"/>
    <w:next w:val="1"/>
    <w:qFormat/>
    <w:uiPriority w:val="99"/>
    <w:pPr>
      <w:spacing w:before="50" w:beforeLines="50" w:after="0" w:line="360" w:lineRule="auto"/>
      <w:ind w:left="0" w:firstLine="0"/>
      <w:jc w:val="left"/>
    </w:pPr>
    <w:rPr>
      <w:rFonts w:ascii="Arial" w:hAnsi="Arial" w:cs="Arial"/>
      <w:color w:val="008000"/>
      <w:sz w:val="19"/>
      <w:szCs w:val="19"/>
    </w:rPr>
  </w:style>
  <w:style w:type="paragraph" w:customStyle="1" w:styleId="274">
    <w:name w:val="引文－日期"/>
    <w:basedOn w:val="1"/>
    <w:next w:val="1"/>
    <w:qFormat/>
    <w:uiPriority w:val="99"/>
    <w:pPr>
      <w:spacing w:before="50" w:beforeLines="50" w:after="0" w:line="360" w:lineRule="auto"/>
      <w:ind w:left="0" w:firstLine="0"/>
      <w:jc w:val="left"/>
    </w:pPr>
    <w:rPr>
      <w:rFonts w:ascii="Arial" w:hAnsi="Arial" w:cs="Arial"/>
      <w:color w:val="008000"/>
      <w:sz w:val="19"/>
      <w:szCs w:val="19"/>
    </w:rPr>
  </w:style>
  <w:style w:type="paragraph" w:customStyle="1" w:styleId="275">
    <w:name w:val="引文－版权"/>
    <w:basedOn w:val="1"/>
    <w:next w:val="1"/>
    <w:link w:val="276"/>
    <w:qFormat/>
    <w:uiPriority w:val="99"/>
    <w:pPr>
      <w:spacing w:before="50" w:beforeLines="50" w:after="0" w:line="360" w:lineRule="auto"/>
      <w:ind w:left="360" w:hanging="360"/>
      <w:jc w:val="left"/>
    </w:pPr>
    <w:rPr>
      <w:rFonts w:ascii="Arial" w:hAnsi="Arial" w:cs="Arial"/>
      <w:color w:val="008000"/>
      <w:sz w:val="19"/>
      <w:szCs w:val="19"/>
    </w:rPr>
  </w:style>
  <w:style w:type="character" w:customStyle="1" w:styleId="276">
    <w:name w:val="引文－版权 Char"/>
    <w:basedOn w:val="91"/>
    <w:link w:val="275"/>
    <w:qFormat/>
    <w:locked/>
    <w:uiPriority w:val="99"/>
    <w:rPr>
      <w:rFonts w:ascii="Arial" w:hAnsi="Arial" w:cs="Arial"/>
      <w:color w:val="008000"/>
      <w:kern w:val="2"/>
      <w:sz w:val="19"/>
      <w:szCs w:val="19"/>
    </w:rPr>
  </w:style>
  <w:style w:type="paragraph" w:customStyle="1" w:styleId="277">
    <w:name w:val="引文－作者"/>
    <w:basedOn w:val="1"/>
    <w:next w:val="1"/>
    <w:qFormat/>
    <w:uiPriority w:val="99"/>
    <w:pPr>
      <w:spacing w:before="50" w:beforeLines="50" w:after="0" w:line="360" w:lineRule="auto"/>
      <w:ind w:left="360" w:hanging="360"/>
      <w:jc w:val="left"/>
    </w:pPr>
    <w:rPr>
      <w:rFonts w:ascii="Arial" w:hAnsi="Arial" w:cs="Arial"/>
      <w:color w:val="008000"/>
      <w:sz w:val="19"/>
      <w:szCs w:val="19"/>
    </w:rPr>
  </w:style>
  <w:style w:type="paragraph" w:customStyle="1" w:styleId="278">
    <w:name w:val="引文－产品名称"/>
    <w:basedOn w:val="1"/>
    <w:next w:val="1"/>
    <w:qFormat/>
    <w:uiPriority w:val="99"/>
    <w:pPr>
      <w:spacing w:before="50" w:beforeLines="50" w:after="0" w:line="360" w:lineRule="auto"/>
      <w:ind w:left="360" w:hanging="360"/>
      <w:jc w:val="left"/>
    </w:pPr>
    <w:rPr>
      <w:rFonts w:ascii="Arial" w:hAnsi="Arial" w:cs="Arial"/>
      <w:color w:val="008000"/>
      <w:sz w:val="19"/>
      <w:szCs w:val="19"/>
    </w:rPr>
  </w:style>
  <w:style w:type="paragraph" w:customStyle="1" w:styleId="279">
    <w:name w:val="一级标题下的项目符号"/>
    <w:basedOn w:val="263"/>
    <w:qFormat/>
    <w:uiPriority w:val="99"/>
    <w:pPr>
      <w:tabs>
        <w:tab w:val="left" w:pos="720"/>
        <w:tab w:val="left" w:pos="780"/>
      </w:tabs>
      <w:ind w:left="780" w:firstLine="0" w:firstLineChars="0"/>
    </w:pPr>
  </w:style>
  <w:style w:type="paragraph" w:customStyle="1" w:styleId="280">
    <w:name w:val="font1"/>
    <w:basedOn w:val="1"/>
    <w:qFormat/>
    <w:uiPriority w:val="99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281">
    <w:name w:val="font5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282">
    <w:name w:val="font6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b/>
      <w:bCs/>
      <w:color w:val="000000"/>
      <w:kern w:val="0"/>
      <w:szCs w:val="18"/>
    </w:rPr>
  </w:style>
  <w:style w:type="paragraph" w:customStyle="1" w:styleId="283">
    <w:name w:val="font7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color w:val="000000"/>
      <w:kern w:val="0"/>
      <w:szCs w:val="18"/>
    </w:rPr>
  </w:style>
  <w:style w:type="paragraph" w:customStyle="1" w:styleId="284">
    <w:name w:val="font8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285">
    <w:name w:val="font9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b/>
      <w:bCs/>
      <w:color w:val="000000"/>
      <w:kern w:val="0"/>
      <w:szCs w:val="18"/>
    </w:rPr>
  </w:style>
  <w:style w:type="paragraph" w:customStyle="1" w:styleId="286">
    <w:name w:val="font10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color w:val="000000"/>
      <w:kern w:val="0"/>
      <w:szCs w:val="18"/>
    </w:rPr>
  </w:style>
  <w:style w:type="paragraph" w:customStyle="1" w:styleId="287">
    <w:name w:val="font12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288">
    <w:name w:val="font13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289">
    <w:name w:val="font14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290">
    <w:name w:val="font15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291">
    <w:name w:val="xl66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292">
    <w:name w:val="xl67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kern w:val="0"/>
      <w:szCs w:val="18"/>
    </w:rPr>
  </w:style>
  <w:style w:type="paragraph" w:customStyle="1" w:styleId="293">
    <w:name w:val="xl68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kern w:val="0"/>
      <w:szCs w:val="18"/>
    </w:rPr>
  </w:style>
  <w:style w:type="paragraph" w:customStyle="1" w:styleId="294">
    <w:name w:val="xl69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kern w:val="0"/>
      <w:szCs w:val="18"/>
    </w:rPr>
  </w:style>
  <w:style w:type="paragraph" w:customStyle="1" w:styleId="295">
    <w:name w:val="xl70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kern w:val="0"/>
      <w:szCs w:val="18"/>
    </w:rPr>
  </w:style>
  <w:style w:type="paragraph" w:customStyle="1" w:styleId="296">
    <w:name w:val="xl71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color w:val="00B050"/>
      <w:kern w:val="0"/>
      <w:szCs w:val="18"/>
    </w:rPr>
  </w:style>
  <w:style w:type="paragraph" w:customStyle="1" w:styleId="297">
    <w:name w:val="xl72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kern w:val="0"/>
      <w:szCs w:val="18"/>
    </w:rPr>
  </w:style>
  <w:style w:type="paragraph" w:customStyle="1" w:styleId="298">
    <w:name w:val="xl73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D8D8D8"/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kern w:val="0"/>
      <w:szCs w:val="18"/>
    </w:rPr>
  </w:style>
  <w:style w:type="paragraph" w:customStyle="1" w:styleId="299">
    <w:name w:val="xl75"/>
    <w:basedOn w:val="1"/>
    <w:qFormat/>
    <w:uiPriority w:val="0"/>
    <w:pPr>
      <w:shd w:val="clear" w:color="000000" w:fill="D8D8D8"/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300">
    <w:name w:val="xl76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D8D8D8"/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color w:val="00B050"/>
      <w:kern w:val="0"/>
      <w:szCs w:val="18"/>
    </w:rPr>
  </w:style>
  <w:style w:type="paragraph" w:customStyle="1" w:styleId="301">
    <w:name w:val="1-说明书正文"/>
    <w:basedOn w:val="1"/>
    <w:qFormat/>
    <w:uiPriority w:val="99"/>
    <w:pPr>
      <w:spacing w:before="50" w:beforeLines="50" w:after="0" w:line="360" w:lineRule="auto"/>
      <w:ind w:left="0" w:firstLine="360" w:firstLineChars="200"/>
      <w:jc w:val="left"/>
    </w:pPr>
    <w:rPr>
      <w:rFonts w:ascii="Arial" w:hAnsi="Arial" w:cs="Arial"/>
      <w:sz w:val="19"/>
      <w:szCs w:val="19"/>
    </w:rPr>
  </w:style>
  <w:style w:type="paragraph" w:customStyle="1" w:styleId="302">
    <w:name w:val="标题 1-1"/>
    <w:basedOn w:val="3"/>
    <w:next w:val="301"/>
    <w:qFormat/>
    <w:uiPriority w:val="99"/>
    <w:pPr>
      <w:pageBreakBefore/>
      <w:numPr>
        <w:numId w:val="0"/>
      </w:numPr>
      <w:shd w:val="clear" w:color="auto" w:fill="F2F2F2"/>
      <w:tabs>
        <w:tab w:val="left" w:pos="360"/>
        <w:tab w:val="left" w:pos="425"/>
        <w:tab w:val="clear" w:pos="90"/>
        <w:tab w:val="clear" w:pos="432"/>
      </w:tabs>
      <w:spacing w:before="0" w:after="120"/>
      <w:ind w:left="425" w:right="-6" w:rightChars="-6" w:hanging="425"/>
      <w:jc w:val="both"/>
    </w:pPr>
    <w:rPr>
      <w:rFonts w:ascii="Arial Rounded MT Bold" w:hAnsi="Arial Rounded MT Bold" w:eastAsia="黑体" w:cs="Arial Rounded MT Bold"/>
      <w:b w:val="0"/>
      <w:color w:val="auto"/>
    </w:rPr>
  </w:style>
  <w:style w:type="paragraph" w:customStyle="1" w:styleId="303">
    <w:name w:val="说明书封装外形图"/>
    <w:basedOn w:val="1"/>
    <w:qFormat/>
    <w:uiPriority w:val="99"/>
    <w:pPr>
      <w:spacing w:before="240" w:beforeLines="50" w:after="0" w:line="360" w:lineRule="auto"/>
      <w:ind w:left="0" w:firstLine="0"/>
      <w:jc w:val="left"/>
    </w:pPr>
    <w:rPr>
      <w:rFonts w:ascii="Arial" w:hAnsi="Arial" w:cs="Arial"/>
      <w:sz w:val="19"/>
      <w:szCs w:val="19"/>
    </w:rPr>
  </w:style>
  <w:style w:type="paragraph" w:customStyle="1" w:styleId="304">
    <w:name w:val="备注项"/>
    <w:basedOn w:val="301"/>
    <w:qFormat/>
    <w:uiPriority w:val="99"/>
    <w:pPr>
      <w:snapToGrid w:val="0"/>
      <w:spacing w:line="260" w:lineRule="exact"/>
      <w:ind w:firstLine="0" w:firstLineChars="0"/>
    </w:pPr>
    <w:rPr>
      <w:color w:val="000000"/>
      <w:sz w:val="16"/>
      <w:szCs w:val="16"/>
    </w:rPr>
  </w:style>
  <w:style w:type="paragraph" w:customStyle="1" w:styleId="305">
    <w:name w:val="备注项前空行"/>
    <w:basedOn w:val="301"/>
    <w:qFormat/>
    <w:uiPriority w:val="99"/>
    <w:pPr>
      <w:snapToGrid w:val="0"/>
      <w:spacing w:line="120" w:lineRule="exact"/>
      <w:ind w:firstLine="0" w:firstLineChars="0"/>
    </w:pPr>
  </w:style>
  <w:style w:type="paragraph" w:customStyle="1" w:styleId="306">
    <w:name w:val="Char Char1 Char Char Char Char Char Char Char Char Char Char Char Char Char Char"/>
    <w:basedOn w:val="1"/>
    <w:qFormat/>
    <w:uiPriority w:val="99"/>
    <w:pPr>
      <w:spacing w:before="50" w:beforeLines="50" w:after="160" w:line="240" w:lineRule="exact"/>
      <w:ind w:left="0" w:firstLine="0"/>
      <w:jc w:val="left"/>
    </w:pPr>
    <w:rPr>
      <w:rFonts w:ascii="Verdana" w:hAnsi="Verdana" w:cs="Verdana"/>
      <w:kern w:val="0"/>
      <w:sz w:val="20"/>
      <w:lang w:eastAsia="en-US"/>
    </w:rPr>
  </w:style>
  <w:style w:type="paragraph" w:customStyle="1" w:styleId="307">
    <w:name w:val="样式 标题 2二级正文标题 + (西文) Arial Rounded MT Bold (中文) 黑体 9.5 磅 非加粗..."/>
    <w:basedOn w:val="4"/>
    <w:qFormat/>
    <w:uiPriority w:val="99"/>
    <w:pPr>
      <w:keepNext/>
      <w:keepLines/>
      <w:numPr>
        <w:ilvl w:val="0"/>
        <w:numId w:val="0"/>
      </w:numPr>
      <w:tabs>
        <w:tab w:val="left" w:pos="1080"/>
        <w:tab w:val="left" w:pos="1200"/>
      </w:tabs>
      <w:spacing w:before="0" w:beforeLines="100" w:after="0" w:afterLines="50" w:line="320" w:lineRule="atLeast"/>
      <w:ind w:left="1200"/>
      <w:jc w:val="left"/>
    </w:pPr>
    <w:rPr>
      <w:rFonts w:ascii="Arial Rounded MT Bold" w:hAnsi="Arial Rounded MT Bold" w:eastAsia="黑体" w:cs="Arial Rounded MT Bold"/>
      <w:b w:val="0"/>
      <w:bCs/>
      <w:color w:val="339966"/>
      <w:kern w:val="2"/>
      <w:sz w:val="19"/>
      <w:szCs w:val="19"/>
    </w:rPr>
  </w:style>
  <w:style w:type="paragraph" w:customStyle="1" w:styleId="308">
    <w:name w:val="用户手册1级正文标题"/>
    <w:basedOn w:val="252"/>
    <w:link w:val="309"/>
    <w:qFormat/>
    <w:uiPriority w:val="0"/>
    <w:pPr>
      <w:framePr w:hSpace="181" w:wrap="notBeside" w:vAnchor="text" w:hAnchor="text" w:y="1"/>
      <w:suppressOverlap/>
      <w:ind w:right="0" w:rightChars="0"/>
    </w:pPr>
  </w:style>
  <w:style w:type="character" w:customStyle="1" w:styleId="309">
    <w:name w:val="用户手册1级正文标题 Char"/>
    <w:basedOn w:val="253"/>
    <w:link w:val="308"/>
    <w:qFormat/>
    <w:uiPriority w:val="0"/>
    <w:rPr>
      <w:rFonts w:ascii="Arial" w:hAnsi="Arial" w:eastAsia="黑体" w:cs="Arial"/>
      <w:color w:val="000000" w:themeColor="text1"/>
      <w:kern w:val="44"/>
      <w:sz w:val="30"/>
      <w:szCs w:val="30"/>
      <w:shd w:val="clear" w:color="auto" w:fill="F2F2F2"/>
      <w:lang w:val="zh-CN"/>
      <w14:textFill>
        <w14:solidFill>
          <w14:schemeClr w14:val="tx1"/>
        </w14:solidFill>
      </w14:textFill>
    </w:rPr>
  </w:style>
  <w:style w:type="paragraph" w:customStyle="1" w:styleId="310">
    <w:name w:val="正文（首行缩进两字）"/>
    <w:basedOn w:val="1"/>
    <w:next w:val="1"/>
    <w:qFormat/>
    <w:uiPriority w:val="0"/>
    <w:pPr>
      <w:autoSpaceDE w:val="0"/>
      <w:autoSpaceDN w:val="0"/>
      <w:adjustRightInd w:val="0"/>
      <w:spacing w:before="50" w:beforeLines="50" w:after="0" w:line="360" w:lineRule="auto"/>
      <w:ind w:left="0" w:firstLine="0"/>
      <w:jc w:val="left"/>
    </w:pPr>
    <w:rPr>
      <w:rFonts w:ascii="宋体"/>
      <w:kern w:val="0"/>
      <w:sz w:val="24"/>
      <w:szCs w:val="24"/>
    </w:rPr>
  </w:style>
  <w:style w:type="paragraph" w:customStyle="1" w:styleId="311">
    <w:name w:val="普通文字"/>
    <w:basedOn w:val="1"/>
    <w:next w:val="1"/>
    <w:link w:val="312"/>
    <w:qFormat/>
    <w:uiPriority w:val="99"/>
    <w:pPr>
      <w:autoSpaceDE w:val="0"/>
      <w:autoSpaceDN w:val="0"/>
      <w:adjustRightInd w:val="0"/>
      <w:spacing w:before="50" w:beforeLines="50" w:after="0" w:line="360" w:lineRule="auto"/>
      <w:ind w:left="0" w:firstLine="0"/>
      <w:jc w:val="left"/>
    </w:pPr>
    <w:rPr>
      <w:kern w:val="0"/>
      <w:sz w:val="24"/>
      <w:szCs w:val="24"/>
    </w:rPr>
  </w:style>
  <w:style w:type="character" w:customStyle="1" w:styleId="312">
    <w:name w:val="普通文字 Char"/>
    <w:basedOn w:val="91"/>
    <w:link w:val="311"/>
    <w:qFormat/>
    <w:uiPriority w:val="99"/>
    <w:rPr>
      <w:sz w:val="24"/>
      <w:szCs w:val="24"/>
    </w:rPr>
  </w:style>
  <w:style w:type="paragraph" w:customStyle="1" w:styleId="313">
    <w:name w:val="xl77"/>
    <w:basedOn w:val="1"/>
    <w:qFormat/>
    <w:uiPriority w:val="0"/>
    <w:pPr>
      <w:pBdr>
        <w:bottom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14">
    <w:name w:val="xl78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15">
    <w:name w:val="xl79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C0C0C0"/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16">
    <w:name w:val="xl80"/>
    <w:basedOn w:val="1"/>
    <w:qFormat/>
    <w:uiPriority w:val="0"/>
    <w:pPr>
      <w:pBdr>
        <w:top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17">
    <w:name w:val="xl81"/>
    <w:basedOn w:val="1"/>
    <w:qFormat/>
    <w:uiPriority w:val="0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18">
    <w:name w:val="xl82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19">
    <w:name w:val="xl83"/>
    <w:basedOn w:val="1"/>
    <w:qFormat/>
    <w:uiPriority w:val="0"/>
    <w:pPr>
      <w:pBdr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20">
    <w:name w:val="xl84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C0C0C0"/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21">
    <w:name w:val="xl85"/>
    <w:basedOn w:val="1"/>
    <w:qFormat/>
    <w:uiPriority w:val="0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22">
    <w:name w:val="xl86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23">
    <w:name w:val="xl87"/>
    <w:basedOn w:val="1"/>
    <w:qFormat/>
    <w:uiPriority w:val="0"/>
    <w:pPr>
      <w:pBdr>
        <w:bottom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24">
    <w:name w:val="xl88"/>
    <w:basedOn w:val="1"/>
    <w:qFormat/>
    <w:uiPriority w:val="0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25">
    <w:name w:val="xl89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326">
    <w:name w:val="xl90"/>
    <w:basedOn w:val="1"/>
    <w:qFormat/>
    <w:uiPriority w:val="0"/>
    <w:pPr>
      <w:pBdr>
        <w:top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327">
    <w:name w:val="xl91"/>
    <w:basedOn w:val="1"/>
    <w:qFormat/>
    <w:uiPriority w:val="0"/>
    <w:pPr>
      <w:pBdr>
        <w:top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left"/>
    </w:pPr>
    <w:rPr>
      <w:rFonts w:ascii="宋体" w:hAnsi="宋体" w:cs="宋体"/>
      <w:kern w:val="0"/>
      <w:szCs w:val="18"/>
    </w:rPr>
  </w:style>
  <w:style w:type="paragraph" w:customStyle="1" w:styleId="328">
    <w:name w:val="xl92"/>
    <w:basedOn w:val="1"/>
    <w:qFormat/>
    <w:uiPriority w:val="0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C0C0C0"/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kern w:val="0"/>
      <w:szCs w:val="18"/>
    </w:rPr>
  </w:style>
  <w:style w:type="paragraph" w:customStyle="1" w:styleId="329">
    <w:name w:val="xl93"/>
    <w:basedOn w:val="1"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30">
    <w:name w:val="xl94"/>
    <w:basedOn w:val="1"/>
    <w:qFormat/>
    <w:uiPriority w:val="0"/>
    <w:pPr>
      <w:pBdr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31">
    <w:name w:val="xl95"/>
    <w:basedOn w:val="1"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32">
    <w:name w:val="xl96"/>
    <w:basedOn w:val="1"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33">
    <w:name w:val="xl97"/>
    <w:basedOn w:val="1"/>
    <w:qFormat/>
    <w:uiPriority w:val="0"/>
    <w:pPr>
      <w:pBdr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34">
    <w:name w:val="xl98"/>
    <w:basedOn w:val="1"/>
    <w:qFormat/>
    <w:uiPriority w:val="0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35">
    <w:name w:val="xl99"/>
    <w:basedOn w:val="1"/>
    <w:qFormat/>
    <w:uiPriority w:val="0"/>
    <w:pPr>
      <w:pBdr>
        <w:left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36">
    <w:name w:val="xl100"/>
    <w:basedOn w:val="1"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宋体" w:hAnsi="宋体" w:cs="宋体"/>
      <w:kern w:val="0"/>
      <w:szCs w:val="18"/>
    </w:rPr>
  </w:style>
  <w:style w:type="paragraph" w:customStyle="1" w:styleId="337">
    <w:name w:val="xl101"/>
    <w:basedOn w:val="1"/>
    <w:qFormat/>
    <w:uiPriority w:val="0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38">
    <w:name w:val="xl102"/>
    <w:basedOn w:val="1"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39">
    <w:name w:val="xl103"/>
    <w:basedOn w:val="1"/>
    <w:qFormat/>
    <w:uiPriority w:val="0"/>
    <w:pPr>
      <w:pBdr>
        <w:left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40">
    <w:name w:val="xl104"/>
    <w:basedOn w:val="1"/>
    <w:qFormat/>
    <w:uiPriority w:val="0"/>
    <w:pPr>
      <w:pBdr>
        <w:top w:val="single" w:color="auto" w:sz="4" w:space="0"/>
        <w:lef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41">
    <w:name w:val="xl105"/>
    <w:basedOn w:val="1"/>
    <w:qFormat/>
    <w:uiPriority w:val="0"/>
    <w:pPr>
      <w:pBdr>
        <w:left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42">
    <w:name w:val="xl106"/>
    <w:basedOn w:val="1"/>
    <w:qFormat/>
    <w:uiPriority w:val="0"/>
    <w:pPr>
      <w:pBdr>
        <w:left w:val="single" w:color="auto" w:sz="4" w:space="0"/>
        <w:bottom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43">
    <w:name w:val="xl107"/>
    <w:basedOn w:val="1"/>
    <w:qFormat/>
    <w:uiPriority w:val="0"/>
    <w:pPr>
      <w:pBdr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 w:val="24"/>
      <w:szCs w:val="24"/>
    </w:rPr>
  </w:style>
  <w:style w:type="paragraph" w:customStyle="1" w:styleId="344">
    <w:name w:val="xl108"/>
    <w:basedOn w:val="1"/>
    <w:qFormat/>
    <w:uiPriority w:val="0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 w:val="24"/>
      <w:szCs w:val="24"/>
    </w:rPr>
  </w:style>
  <w:style w:type="paragraph" w:customStyle="1" w:styleId="345">
    <w:name w:val="xl109"/>
    <w:basedOn w:val="1"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46">
    <w:name w:val="xl110"/>
    <w:basedOn w:val="1"/>
    <w:qFormat/>
    <w:uiPriority w:val="0"/>
    <w:pPr>
      <w:pBdr>
        <w:left w:val="single" w:color="auto" w:sz="4" w:space="0"/>
        <w:right w:val="single" w:color="auto" w:sz="4" w:space="0"/>
      </w:pBdr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47">
    <w:name w:val="xl111"/>
    <w:basedOn w:val="1"/>
    <w:qFormat/>
    <w:uiPriority w:val="0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48">
    <w:name w:val="xl112"/>
    <w:basedOn w:val="1"/>
    <w:qFormat/>
    <w:uiPriority w:val="0"/>
    <w:pPr>
      <w:pBdr>
        <w:left w:val="single" w:color="auto" w:sz="4" w:space="0"/>
        <w:right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left"/>
    </w:pPr>
    <w:rPr>
      <w:rFonts w:ascii="Arial" w:hAnsi="Arial" w:cs="Arial"/>
      <w:kern w:val="0"/>
      <w:szCs w:val="18"/>
    </w:rPr>
  </w:style>
  <w:style w:type="paragraph" w:customStyle="1" w:styleId="349">
    <w:name w:val="xl113"/>
    <w:basedOn w:val="1"/>
    <w:qFormat/>
    <w:uiPriority w:val="0"/>
    <w:pP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50">
    <w:name w:val="xl114"/>
    <w:basedOn w:val="1"/>
    <w:qFormat/>
    <w:uiPriority w:val="0"/>
    <w:pPr>
      <w:pBdr>
        <w:bottom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51">
    <w:name w:val="xl115"/>
    <w:basedOn w:val="1"/>
    <w:qFormat/>
    <w:uiPriority w:val="0"/>
    <w:pP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52">
    <w:name w:val="xl116"/>
    <w:basedOn w:val="1"/>
    <w:qFormat/>
    <w:uiPriority w:val="0"/>
    <w:pPr>
      <w:pBdr>
        <w:top w:val="single" w:color="auto" w:sz="4" w:space="0"/>
      </w:pBdr>
      <w:shd w:val="clear" w:color="000000" w:fill="FFFFFF"/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53">
    <w:name w:val="xl117"/>
    <w:basedOn w:val="1"/>
    <w:qFormat/>
    <w:uiPriority w:val="0"/>
    <w:pPr>
      <w:pBdr>
        <w:top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paragraph" w:customStyle="1" w:styleId="354">
    <w:name w:val="xl118"/>
    <w:basedOn w:val="1"/>
    <w:qFormat/>
    <w:uiPriority w:val="0"/>
    <w:pPr>
      <w:pBdr>
        <w:bottom w:val="single" w:color="auto" w:sz="4" w:space="0"/>
      </w:pBdr>
      <w:spacing w:before="100" w:beforeLines="50" w:beforeAutospacing="1" w:after="100" w:afterAutospacing="1" w:line="360" w:lineRule="auto"/>
      <w:ind w:left="0" w:firstLine="0"/>
      <w:jc w:val="center"/>
    </w:pPr>
    <w:rPr>
      <w:rFonts w:ascii="Arial" w:hAnsi="Arial" w:cs="Arial"/>
      <w:kern w:val="0"/>
      <w:szCs w:val="18"/>
    </w:rPr>
  </w:style>
  <w:style w:type="character" w:customStyle="1" w:styleId="355">
    <w:name w:val="HTML 地址 字符"/>
    <w:basedOn w:val="91"/>
    <w:link w:val="42"/>
    <w:qFormat/>
    <w:uiPriority w:val="0"/>
    <w:rPr>
      <w:rFonts w:ascii="Arial" w:hAnsi="Arial" w:cs="Arial"/>
      <w:i/>
      <w:iCs/>
      <w:kern w:val="2"/>
      <w:sz w:val="19"/>
      <w:szCs w:val="19"/>
    </w:rPr>
  </w:style>
  <w:style w:type="character" w:customStyle="1" w:styleId="356">
    <w:name w:val="称呼 字符"/>
    <w:basedOn w:val="91"/>
    <w:link w:val="31"/>
    <w:qFormat/>
    <w:uiPriority w:val="0"/>
    <w:rPr>
      <w:rFonts w:ascii="Arial" w:hAnsi="Arial" w:cs="Arial"/>
      <w:kern w:val="2"/>
      <w:sz w:val="19"/>
      <w:szCs w:val="19"/>
    </w:rPr>
  </w:style>
  <w:style w:type="character" w:customStyle="1" w:styleId="357">
    <w:name w:val="电子邮件签名 字符"/>
    <w:basedOn w:val="91"/>
    <w:link w:val="20"/>
    <w:qFormat/>
    <w:uiPriority w:val="0"/>
    <w:rPr>
      <w:rFonts w:ascii="Arial" w:hAnsi="Arial" w:cs="Arial"/>
      <w:kern w:val="2"/>
      <w:sz w:val="19"/>
      <w:szCs w:val="19"/>
    </w:rPr>
  </w:style>
  <w:style w:type="character" w:customStyle="1" w:styleId="358">
    <w:name w:val="宏文本 字符"/>
    <w:basedOn w:val="91"/>
    <w:link w:val="2"/>
    <w:qFormat/>
    <w:uiPriority w:val="0"/>
    <w:rPr>
      <w:rFonts w:ascii="Courier New" w:hAnsi="Courier New" w:cs="Courier New"/>
      <w:kern w:val="2"/>
      <w:sz w:val="24"/>
      <w:szCs w:val="24"/>
    </w:rPr>
  </w:style>
  <w:style w:type="character" w:customStyle="1" w:styleId="359">
    <w:name w:val="结束语 字符"/>
    <w:basedOn w:val="91"/>
    <w:link w:val="33"/>
    <w:qFormat/>
    <w:uiPriority w:val="0"/>
    <w:rPr>
      <w:rFonts w:ascii="Arial" w:hAnsi="Arial" w:cs="Arial"/>
      <w:kern w:val="2"/>
      <w:sz w:val="19"/>
      <w:szCs w:val="19"/>
    </w:rPr>
  </w:style>
  <w:style w:type="character" w:customStyle="1" w:styleId="360">
    <w:name w:val="签名 字符"/>
    <w:basedOn w:val="91"/>
    <w:link w:val="59"/>
    <w:qFormat/>
    <w:uiPriority w:val="0"/>
    <w:rPr>
      <w:rFonts w:ascii="Arial" w:hAnsi="Arial" w:cs="Arial"/>
      <w:kern w:val="2"/>
      <w:sz w:val="19"/>
      <w:szCs w:val="19"/>
    </w:rPr>
  </w:style>
  <w:style w:type="character" w:customStyle="1" w:styleId="361">
    <w:name w:val="日期 字符"/>
    <w:basedOn w:val="91"/>
    <w:link w:val="51"/>
    <w:qFormat/>
    <w:uiPriority w:val="0"/>
    <w:rPr>
      <w:rFonts w:ascii="Arial" w:hAnsi="Arial" w:cs="Arial"/>
      <w:kern w:val="2"/>
      <w:sz w:val="19"/>
      <w:szCs w:val="19"/>
    </w:rPr>
  </w:style>
  <w:style w:type="character" w:customStyle="1" w:styleId="362">
    <w:name w:val="信息标题 字符"/>
    <w:basedOn w:val="91"/>
    <w:link w:val="80"/>
    <w:qFormat/>
    <w:uiPriority w:val="0"/>
    <w:rPr>
      <w:rFonts w:ascii="Cambria" w:hAnsi="Cambria"/>
      <w:kern w:val="2"/>
      <w:sz w:val="24"/>
      <w:szCs w:val="24"/>
      <w:shd w:val="pct20" w:color="auto" w:fill="auto"/>
    </w:rPr>
  </w:style>
  <w:style w:type="character" w:customStyle="1" w:styleId="363">
    <w:name w:val="正文文本首行缩进 字符"/>
    <w:basedOn w:val="172"/>
    <w:link w:val="87"/>
    <w:qFormat/>
    <w:uiPriority w:val="0"/>
    <w:rPr>
      <w:rFonts w:ascii="Arial" w:hAnsi="Arial" w:eastAsia="Arial" w:cs="Arial"/>
      <w:kern w:val="2"/>
      <w:sz w:val="19"/>
      <w:szCs w:val="19"/>
    </w:rPr>
  </w:style>
  <w:style w:type="character" w:customStyle="1" w:styleId="364">
    <w:name w:val="正文文本 Char1"/>
    <w:basedOn w:val="91"/>
    <w:qFormat/>
    <w:uiPriority w:val="99"/>
    <w:rPr>
      <w:rFonts w:ascii="Arial" w:hAnsi="Arial" w:eastAsia="Arial" w:cs="Times New Roman"/>
      <w:sz w:val="20"/>
      <w:szCs w:val="20"/>
    </w:rPr>
  </w:style>
  <w:style w:type="character" w:customStyle="1" w:styleId="365">
    <w:name w:val="正文文本首行缩进 2 字符"/>
    <w:basedOn w:val="256"/>
    <w:link w:val="88"/>
    <w:qFormat/>
    <w:uiPriority w:val="0"/>
    <w:rPr>
      <w:rFonts w:ascii="Arial" w:hAnsi="Arial" w:eastAsia="BatangChe" w:cs="Arial"/>
      <w:kern w:val="2"/>
      <w:sz w:val="19"/>
      <w:szCs w:val="19"/>
    </w:rPr>
  </w:style>
  <w:style w:type="character" w:customStyle="1" w:styleId="366">
    <w:name w:val="正文文本缩进 2 字符"/>
    <w:basedOn w:val="91"/>
    <w:link w:val="52"/>
    <w:qFormat/>
    <w:uiPriority w:val="0"/>
    <w:rPr>
      <w:rFonts w:ascii="Arial" w:hAnsi="Arial" w:cs="Arial"/>
      <w:kern w:val="2"/>
      <w:sz w:val="19"/>
      <w:szCs w:val="19"/>
    </w:rPr>
  </w:style>
  <w:style w:type="character" w:customStyle="1" w:styleId="367">
    <w:name w:val="注释标题 字符"/>
    <w:basedOn w:val="91"/>
    <w:link w:val="17"/>
    <w:qFormat/>
    <w:uiPriority w:val="0"/>
    <w:rPr>
      <w:rFonts w:ascii="Arial" w:hAnsi="Arial" w:cs="Arial"/>
      <w:kern w:val="2"/>
      <w:sz w:val="19"/>
      <w:szCs w:val="19"/>
    </w:rPr>
  </w:style>
  <w:style w:type="paragraph" w:customStyle="1" w:styleId="368">
    <w:name w:val="图"/>
    <w:basedOn w:val="1"/>
    <w:next w:val="1"/>
    <w:link w:val="369"/>
    <w:qFormat/>
    <w:uiPriority w:val="0"/>
    <w:pPr>
      <w:spacing w:before="50" w:beforeLines="100" w:after="0"/>
      <w:ind w:left="0" w:firstLine="0"/>
      <w:jc w:val="center"/>
    </w:pPr>
    <w:rPr>
      <w:rFonts w:ascii="Cambria Math" w:hAnsi="Cambria Math"/>
      <w:kern w:val="0"/>
      <w:sz w:val="21"/>
    </w:rPr>
  </w:style>
  <w:style w:type="character" w:customStyle="1" w:styleId="369">
    <w:name w:val="图 Char"/>
    <w:basedOn w:val="91"/>
    <w:link w:val="368"/>
    <w:qFormat/>
    <w:uiPriority w:val="0"/>
    <w:rPr>
      <w:rFonts w:ascii="Cambria Math" w:hAnsi="Cambria Math"/>
      <w:sz w:val="21"/>
    </w:rPr>
  </w:style>
  <w:style w:type="paragraph" w:customStyle="1" w:styleId="370">
    <w:name w:val="表"/>
    <w:basedOn w:val="1"/>
    <w:next w:val="1"/>
    <w:link w:val="371"/>
    <w:qFormat/>
    <w:uiPriority w:val="0"/>
    <w:pPr>
      <w:spacing w:before="50" w:beforeLines="50" w:after="0"/>
      <w:ind w:left="0" w:firstLine="0"/>
      <w:jc w:val="center"/>
    </w:pPr>
    <w:rPr>
      <w:kern w:val="0"/>
      <w:sz w:val="21"/>
    </w:rPr>
  </w:style>
  <w:style w:type="character" w:customStyle="1" w:styleId="371">
    <w:name w:val="表 Char"/>
    <w:basedOn w:val="91"/>
    <w:link w:val="370"/>
    <w:qFormat/>
    <w:uiPriority w:val="0"/>
    <w:rPr>
      <w:sz w:val="21"/>
    </w:rPr>
  </w:style>
  <w:style w:type="table" w:customStyle="1" w:styleId="372">
    <w:name w:val="TableGrid"/>
    <w:qFormat/>
    <w:uiPriority w:val="0"/>
    <w:pPr>
      <w:spacing w:before="50" w:beforeLines="50"/>
    </w:pPr>
    <w:rPr>
      <w:rFonts w:ascii="Calibri" w:hAnsi="Calibri"/>
      <w:kern w:val="2"/>
      <w:sz w:val="21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373">
    <w:name w:val="书目1"/>
    <w:basedOn w:val="1"/>
    <w:next w:val="1"/>
    <w:semiHidden/>
    <w:unhideWhenUsed/>
    <w:qFormat/>
    <w:uiPriority w:val="37"/>
    <w:pPr>
      <w:spacing w:before="50" w:beforeLines="50" w:after="0"/>
      <w:ind w:left="0" w:firstLine="0"/>
      <w:jc w:val="left"/>
    </w:pPr>
    <w:rPr>
      <w:rFonts w:ascii="Arial" w:hAnsi="Arial" w:cs="Arial"/>
      <w:sz w:val="19"/>
      <w:szCs w:val="19"/>
    </w:rPr>
  </w:style>
  <w:style w:type="paragraph" w:customStyle="1" w:styleId="374">
    <w:name w:val="主题"/>
    <w:basedOn w:val="1"/>
    <w:next w:val="1"/>
    <w:qFormat/>
    <w:uiPriority w:val="0"/>
    <w:pPr>
      <w:spacing w:before="50" w:beforeLines="50" w:after="0"/>
      <w:ind w:left="0" w:firstLine="0"/>
      <w:jc w:val="center"/>
    </w:pPr>
    <w:rPr>
      <w:b/>
      <w:color w:val="3366FF"/>
      <w:sz w:val="44"/>
      <w:szCs w:val="24"/>
    </w:rPr>
  </w:style>
  <w:style w:type="character" w:customStyle="1" w:styleId="375">
    <w:name w:val="版本号"/>
    <w:basedOn w:val="91"/>
    <w:qFormat/>
    <w:uiPriority w:val="0"/>
    <w:rPr>
      <w:rFonts w:cs="Times New Roman"/>
      <w:color w:val="3366FF"/>
      <w:sz w:val="28"/>
    </w:rPr>
  </w:style>
  <w:style w:type="paragraph" w:customStyle="1" w:styleId="376">
    <w:name w:val="公司"/>
    <w:basedOn w:val="1"/>
    <w:qFormat/>
    <w:uiPriority w:val="0"/>
    <w:pPr>
      <w:spacing w:before="50" w:beforeLines="50" w:after="0"/>
      <w:ind w:left="0" w:firstLine="0"/>
      <w:jc w:val="center"/>
    </w:pPr>
    <w:rPr>
      <w:rFonts w:cs="宋体"/>
      <w:color w:val="3366FF"/>
      <w:sz w:val="28"/>
    </w:rPr>
  </w:style>
  <w:style w:type="paragraph" w:customStyle="1" w:styleId="377">
    <w:name w:val="正文小四"/>
    <w:basedOn w:val="1"/>
    <w:next w:val="1"/>
    <w:link w:val="380"/>
    <w:qFormat/>
    <w:uiPriority w:val="0"/>
    <w:pPr>
      <w:spacing w:before="50" w:beforeLines="50" w:after="0"/>
      <w:ind w:left="0" w:firstLine="480" w:firstLineChars="200"/>
      <w:jc w:val="left"/>
    </w:pPr>
    <w:rPr>
      <w:rFonts w:ascii="宋体" w:hAnsi="宋体"/>
      <w:color w:val="000000"/>
      <w:kern w:val="0"/>
      <w:sz w:val="24"/>
      <w:szCs w:val="24"/>
    </w:rPr>
  </w:style>
  <w:style w:type="paragraph" w:customStyle="1" w:styleId="378">
    <w:name w:val="章节标题"/>
    <w:basedOn w:val="1"/>
    <w:qFormat/>
    <w:uiPriority w:val="0"/>
    <w:pPr>
      <w:spacing w:before="50" w:beforeLines="50" w:after="0"/>
      <w:ind w:left="0" w:firstLine="0"/>
      <w:jc w:val="center"/>
    </w:pPr>
    <w:rPr>
      <w:b/>
      <w:sz w:val="32"/>
      <w:szCs w:val="24"/>
    </w:rPr>
  </w:style>
  <w:style w:type="paragraph" w:customStyle="1" w:styleId="379">
    <w:name w:val="样式 居中 首行缩进:  2 字符"/>
    <w:basedOn w:val="1"/>
    <w:qFormat/>
    <w:uiPriority w:val="0"/>
    <w:pPr>
      <w:spacing w:before="50" w:beforeLines="50" w:after="0" w:afterLines="50" w:line="240" w:lineRule="atLeast"/>
      <w:ind w:left="0" w:firstLine="0"/>
      <w:jc w:val="center"/>
    </w:pPr>
    <w:rPr>
      <w:rFonts w:cs="宋体"/>
      <w:sz w:val="21"/>
    </w:rPr>
  </w:style>
  <w:style w:type="character" w:customStyle="1" w:styleId="380">
    <w:name w:val="正文小四 Char"/>
    <w:basedOn w:val="91"/>
    <w:link w:val="377"/>
    <w:qFormat/>
    <w:locked/>
    <w:uiPriority w:val="0"/>
    <w:rPr>
      <w:rFonts w:ascii="宋体" w:hAnsi="宋体"/>
      <w:color w:val="000000"/>
      <w:sz w:val="24"/>
      <w:szCs w:val="24"/>
    </w:rPr>
  </w:style>
  <w:style w:type="paragraph" w:customStyle="1" w:styleId="381">
    <w:name w:val="标题4"/>
    <w:basedOn w:val="7"/>
    <w:qFormat/>
    <w:uiPriority w:val="0"/>
    <w:pPr>
      <w:widowControl w:val="0"/>
      <w:numPr>
        <w:ilvl w:val="0"/>
        <w:numId w:val="0"/>
      </w:numPr>
      <w:tabs>
        <w:tab w:val="left" w:pos="432"/>
        <w:tab w:val="left" w:pos="1418"/>
        <w:tab w:val="clear" w:pos="426"/>
        <w:tab w:val="clear" w:pos="709"/>
        <w:tab w:val="clear" w:pos="851"/>
      </w:tabs>
      <w:spacing w:before="50" w:beforeLines="50" w:after="0" w:afterLines="50" w:line="376" w:lineRule="atLeast"/>
      <w:ind w:firstLine="567"/>
    </w:pPr>
    <w:rPr>
      <w:rFonts w:ascii="Arial" w:hAnsi="Arial" w:cs="Times New Roman"/>
      <w:b w:val="0"/>
      <w:bCs/>
      <w:szCs w:val="28"/>
    </w:rPr>
  </w:style>
  <w:style w:type="paragraph" w:customStyle="1" w:styleId="382">
    <w:name w:val="CM180"/>
    <w:basedOn w:val="144"/>
    <w:next w:val="144"/>
    <w:qFormat/>
    <w:uiPriority w:val="0"/>
    <w:pPr>
      <w:spacing w:before="50" w:beforeLines="50" w:after="225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383">
    <w:name w:val="CM2"/>
    <w:basedOn w:val="144"/>
    <w:next w:val="144"/>
    <w:qFormat/>
    <w:uiPriority w:val="0"/>
    <w:pPr>
      <w:spacing w:before="50" w:beforeLines="50" w:after="0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384">
    <w:name w:val="CM22"/>
    <w:basedOn w:val="144"/>
    <w:next w:val="144"/>
    <w:qFormat/>
    <w:uiPriority w:val="0"/>
    <w:pPr>
      <w:spacing w:before="50" w:beforeLines="50" w:after="790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385">
    <w:name w:val="CM23"/>
    <w:basedOn w:val="144"/>
    <w:next w:val="144"/>
    <w:qFormat/>
    <w:uiPriority w:val="0"/>
    <w:pPr>
      <w:spacing w:before="50" w:beforeLines="50" w:after="218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386">
    <w:name w:val="CM29"/>
    <w:basedOn w:val="144"/>
    <w:next w:val="144"/>
    <w:qFormat/>
    <w:uiPriority w:val="0"/>
    <w:pPr>
      <w:spacing w:before="50" w:beforeLines="50" w:after="483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387">
    <w:name w:val="CM32"/>
    <w:basedOn w:val="144"/>
    <w:next w:val="144"/>
    <w:qFormat/>
    <w:uiPriority w:val="0"/>
    <w:pPr>
      <w:spacing w:before="50" w:beforeLines="50" w:after="345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388">
    <w:name w:val="样式 标题 2 +"/>
    <w:basedOn w:val="4"/>
    <w:qFormat/>
    <w:uiPriority w:val="0"/>
    <w:pPr>
      <w:keepNext/>
      <w:keepLines/>
      <w:tabs>
        <w:tab w:val="left" w:pos="576"/>
      </w:tabs>
      <w:spacing w:before="100" w:beforeAutospacing="1" w:after="0" w:afterLines="100"/>
      <w:ind w:left="578" w:hanging="578"/>
      <w:jc w:val="left"/>
    </w:pPr>
    <w:rPr>
      <w:rFonts w:ascii="Times New Roman" w:cs="宋体"/>
      <w:bCs/>
      <w:color w:val="auto"/>
      <w:sz w:val="24"/>
    </w:rPr>
  </w:style>
  <w:style w:type="paragraph" w:customStyle="1" w:styleId="389">
    <w:name w:val="样式 标题 3 + 小四"/>
    <w:basedOn w:val="5"/>
    <w:qFormat/>
    <w:uiPriority w:val="0"/>
    <w:pPr>
      <w:keepNext/>
      <w:keepLines/>
      <w:numPr>
        <w:ilvl w:val="0"/>
        <w:numId w:val="18"/>
      </w:numPr>
      <w:tabs>
        <w:tab w:val="clear" w:pos="709"/>
      </w:tabs>
      <w:spacing w:before="100" w:beforeLines="50" w:beforeAutospacing="1" w:after="240" w:afterAutospacing="1"/>
    </w:pPr>
    <w:rPr>
      <w:rFonts w:ascii="Times New Roman"/>
      <w:bCs/>
      <w:sz w:val="18"/>
      <w:szCs w:val="23"/>
    </w:rPr>
  </w:style>
  <w:style w:type="paragraph" w:customStyle="1" w:styleId="390">
    <w:name w:val="样式 段前: 15 磅 段后: 15 磅 行距: 固定值 20 磅"/>
    <w:basedOn w:val="1"/>
    <w:qFormat/>
    <w:uiPriority w:val="0"/>
    <w:pPr>
      <w:spacing w:before="156" w:beforeLines="50" w:after="156" w:line="400" w:lineRule="exact"/>
      <w:ind w:left="0" w:firstLine="0"/>
      <w:jc w:val="left"/>
    </w:pPr>
    <w:rPr>
      <w:rFonts w:cs="宋体"/>
      <w:sz w:val="21"/>
    </w:rPr>
  </w:style>
  <w:style w:type="paragraph" w:customStyle="1" w:styleId="391">
    <w:name w:val="CM3"/>
    <w:basedOn w:val="144"/>
    <w:next w:val="144"/>
    <w:semiHidden/>
    <w:qFormat/>
    <w:uiPriority w:val="0"/>
    <w:pPr>
      <w:spacing w:before="50" w:beforeLines="50" w:after="0" w:line="20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392">
    <w:name w:val="CM229"/>
    <w:basedOn w:val="144"/>
    <w:next w:val="144"/>
    <w:semiHidden/>
    <w:qFormat/>
    <w:uiPriority w:val="0"/>
    <w:pPr>
      <w:spacing w:before="50" w:beforeLines="50" w:after="303"/>
      <w:ind w:left="0" w:firstLine="0"/>
      <w:jc w:val="left"/>
    </w:pPr>
    <w:rPr>
      <w:rFonts w:ascii="Arial" w:hAnsi="Arial" w:cs="Arial"/>
      <w:color w:val="auto"/>
    </w:rPr>
  </w:style>
  <w:style w:type="paragraph" w:customStyle="1" w:styleId="393">
    <w:name w:val="CM4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394">
    <w:name w:val="CM5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395">
    <w:name w:val="CM189"/>
    <w:basedOn w:val="144"/>
    <w:next w:val="144"/>
    <w:semiHidden/>
    <w:qFormat/>
    <w:uiPriority w:val="0"/>
    <w:pPr>
      <w:spacing w:before="50" w:beforeLines="50" w:after="115"/>
      <w:ind w:left="0" w:firstLine="0"/>
      <w:jc w:val="left"/>
    </w:pPr>
    <w:rPr>
      <w:rFonts w:ascii="Arial" w:hAnsi="Arial" w:cs="Arial"/>
      <w:color w:val="auto"/>
    </w:rPr>
  </w:style>
  <w:style w:type="paragraph" w:customStyle="1" w:styleId="396">
    <w:name w:val="CM190"/>
    <w:basedOn w:val="144"/>
    <w:next w:val="144"/>
    <w:semiHidden/>
    <w:qFormat/>
    <w:uiPriority w:val="0"/>
    <w:pPr>
      <w:spacing w:before="50" w:beforeLines="50" w:after="70"/>
      <w:ind w:left="0" w:firstLine="0"/>
      <w:jc w:val="left"/>
    </w:pPr>
    <w:rPr>
      <w:rFonts w:ascii="Arial" w:hAnsi="Arial" w:cs="Arial"/>
      <w:color w:val="auto"/>
    </w:rPr>
  </w:style>
  <w:style w:type="paragraph" w:customStyle="1" w:styleId="397">
    <w:name w:val="CM192"/>
    <w:basedOn w:val="144"/>
    <w:next w:val="144"/>
    <w:semiHidden/>
    <w:qFormat/>
    <w:uiPriority w:val="0"/>
    <w:pPr>
      <w:spacing w:before="50" w:beforeLines="50" w:after="630"/>
      <w:ind w:left="0" w:firstLine="0"/>
      <w:jc w:val="left"/>
    </w:pPr>
    <w:rPr>
      <w:rFonts w:ascii="Arial" w:hAnsi="Arial" w:cs="Arial"/>
      <w:color w:val="auto"/>
    </w:rPr>
  </w:style>
  <w:style w:type="paragraph" w:customStyle="1" w:styleId="398">
    <w:name w:val="CM6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399">
    <w:name w:val="CM7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00">
    <w:name w:val="CM8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01">
    <w:name w:val="CM9"/>
    <w:basedOn w:val="144"/>
    <w:next w:val="144"/>
    <w:semiHidden/>
    <w:qFormat/>
    <w:uiPriority w:val="0"/>
    <w:pPr>
      <w:spacing w:before="50" w:beforeLines="50" w:after="0" w:line="27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02">
    <w:name w:val="CM24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03">
    <w:name w:val="CM30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04">
    <w:name w:val="CM27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05">
    <w:name w:val="CM33"/>
    <w:basedOn w:val="144"/>
    <w:next w:val="144"/>
    <w:semiHidden/>
    <w:qFormat/>
    <w:uiPriority w:val="0"/>
    <w:pPr>
      <w:spacing w:before="50" w:beforeLines="50" w:after="0" w:line="180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06">
    <w:name w:val="CM198"/>
    <w:basedOn w:val="144"/>
    <w:next w:val="144"/>
    <w:semiHidden/>
    <w:qFormat/>
    <w:uiPriority w:val="0"/>
    <w:pPr>
      <w:spacing w:before="50" w:beforeLines="50" w:after="1945"/>
      <w:ind w:left="0" w:firstLine="0"/>
      <w:jc w:val="left"/>
    </w:pPr>
    <w:rPr>
      <w:rFonts w:ascii="Arial" w:hAnsi="Arial" w:cs="Arial"/>
      <w:color w:val="auto"/>
    </w:rPr>
  </w:style>
  <w:style w:type="paragraph" w:customStyle="1" w:styleId="407">
    <w:name w:val="CM199"/>
    <w:basedOn w:val="144"/>
    <w:next w:val="144"/>
    <w:semiHidden/>
    <w:qFormat/>
    <w:uiPriority w:val="0"/>
    <w:pPr>
      <w:spacing w:before="50" w:beforeLines="50" w:after="5170"/>
      <w:ind w:left="0" w:firstLine="0"/>
      <w:jc w:val="left"/>
    </w:pPr>
    <w:rPr>
      <w:rFonts w:ascii="Arial" w:hAnsi="Arial" w:cs="Arial"/>
      <w:color w:val="auto"/>
    </w:rPr>
  </w:style>
  <w:style w:type="paragraph" w:customStyle="1" w:styleId="408">
    <w:name w:val="CM197"/>
    <w:basedOn w:val="144"/>
    <w:next w:val="144"/>
    <w:semiHidden/>
    <w:qFormat/>
    <w:uiPriority w:val="0"/>
    <w:pPr>
      <w:spacing w:before="50" w:beforeLines="50" w:after="725"/>
      <w:ind w:left="0" w:firstLine="0"/>
      <w:jc w:val="left"/>
    </w:pPr>
    <w:rPr>
      <w:rFonts w:ascii="Arial" w:hAnsi="Arial" w:cs="Arial"/>
      <w:color w:val="auto"/>
    </w:rPr>
  </w:style>
  <w:style w:type="paragraph" w:customStyle="1" w:styleId="409">
    <w:name w:val="CM200"/>
    <w:basedOn w:val="144"/>
    <w:next w:val="144"/>
    <w:semiHidden/>
    <w:qFormat/>
    <w:uiPriority w:val="0"/>
    <w:pPr>
      <w:spacing w:before="50" w:beforeLines="50" w:after="135"/>
      <w:ind w:left="0" w:firstLine="0"/>
      <w:jc w:val="left"/>
    </w:pPr>
    <w:rPr>
      <w:rFonts w:ascii="Arial" w:hAnsi="Arial" w:cs="Arial"/>
      <w:color w:val="auto"/>
    </w:rPr>
  </w:style>
  <w:style w:type="paragraph" w:customStyle="1" w:styleId="410">
    <w:name w:val="CM193"/>
    <w:basedOn w:val="144"/>
    <w:next w:val="144"/>
    <w:semiHidden/>
    <w:qFormat/>
    <w:uiPriority w:val="0"/>
    <w:pPr>
      <w:spacing w:before="50" w:beforeLines="50" w:after="458"/>
      <w:ind w:left="0" w:firstLine="0"/>
      <w:jc w:val="left"/>
    </w:pPr>
    <w:rPr>
      <w:rFonts w:ascii="Arial" w:hAnsi="Arial" w:cs="Arial"/>
      <w:color w:val="auto"/>
    </w:rPr>
  </w:style>
  <w:style w:type="paragraph" w:customStyle="1" w:styleId="411">
    <w:name w:val="CM34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12">
    <w:name w:val="CM35"/>
    <w:basedOn w:val="144"/>
    <w:next w:val="144"/>
    <w:semiHidden/>
    <w:qFormat/>
    <w:uiPriority w:val="0"/>
    <w:pPr>
      <w:spacing w:before="50" w:beforeLines="50" w:after="0" w:line="271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13">
    <w:name w:val="CM36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14">
    <w:name w:val="CM201"/>
    <w:basedOn w:val="144"/>
    <w:next w:val="144"/>
    <w:semiHidden/>
    <w:qFormat/>
    <w:uiPriority w:val="0"/>
    <w:pPr>
      <w:spacing w:before="50" w:beforeLines="50" w:after="825"/>
      <w:ind w:left="0" w:firstLine="0"/>
      <w:jc w:val="left"/>
    </w:pPr>
    <w:rPr>
      <w:rFonts w:ascii="Arial" w:hAnsi="Arial" w:cs="Arial"/>
      <w:color w:val="auto"/>
    </w:rPr>
  </w:style>
  <w:style w:type="paragraph" w:customStyle="1" w:styleId="415">
    <w:name w:val="CM37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16">
    <w:name w:val="CM202"/>
    <w:basedOn w:val="144"/>
    <w:next w:val="144"/>
    <w:semiHidden/>
    <w:qFormat/>
    <w:uiPriority w:val="0"/>
    <w:pPr>
      <w:spacing w:before="50" w:beforeLines="50" w:after="1150"/>
      <w:ind w:left="0" w:firstLine="0"/>
      <w:jc w:val="left"/>
    </w:pPr>
    <w:rPr>
      <w:rFonts w:ascii="Arial" w:hAnsi="Arial" w:cs="Arial"/>
      <w:color w:val="auto"/>
    </w:rPr>
  </w:style>
  <w:style w:type="paragraph" w:customStyle="1" w:styleId="417">
    <w:name w:val="CM38"/>
    <w:basedOn w:val="144"/>
    <w:next w:val="144"/>
    <w:semiHidden/>
    <w:qFormat/>
    <w:uiPriority w:val="0"/>
    <w:pPr>
      <w:spacing w:before="50" w:beforeLines="50" w:after="0" w:line="31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18">
    <w:name w:val="CM39"/>
    <w:basedOn w:val="144"/>
    <w:next w:val="144"/>
    <w:semiHidden/>
    <w:qFormat/>
    <w:uiPriority w:val="0"/>
    <w:pPr>
      <w:spacing w:before="50" w:beforeLines="50" w:after="0" w:line="308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19">
    <w:name w:val="CM204"/>
    <w:basedOn w:val="144"/>
    <w:next w:val="144"/>
    <w:semiHidden/>
    <w:qFormat/>
    <w:uiPriority w:val="0"/>
    <w:pPr>
      <w:spacing w:before="50" w:beforeLines="50" w:after="908"/>
      <w:ind w:left="0" w:firstLine="0"/>
      <w:jc w:val="left"/>
    </w:pPr>
    <w:rPr>
      <w:rFonts w:ascii="Arial" w:hAnsi="Arial" w:cs="Arial"/>
      <w:color w:val="auto"/>
    </w:rPr>
  </w:style>
  <w:style w:type="paragraph" w:customStyle="1" w:styleId="420">
    <w:name w:val="CM40"/>
    <w:basedOn w:val="144"/>
    <w:next w:val="144"/>
    <w:semiHidden/>
    <w:qFormat/>
    <w:uiPriority w:val="0"/>
    <w:pPr>
      <w:spacing w:before="50" w:beforeLines="50" w:after="0" w:line="30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21">
    <w:name w:val="CM41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22">
    <w:name w:val="CM205"/>
    <w:basedOn w:val="144"/>
    <w:next w:val="144"/>
    <w:semiHidden/>
    <w:qFormat/>
    <w:uiPriority w:val="0"/>
    <w:pPr>
      <w:spacing w:before="50" w:beforeLines="50" w:after="1058"/>
      <w:ind w:left="0" w:firstLine="0"/>
      <w:jc w:val="left"/>
    </w:pPr>
    <w:rPr>
      <w:rFonts w:ascii="Arial" w:hAnsi="Arial" w:cs="Arial"/>
      <w:color w:val="auto"/>
    </w:rPr>
  </w:style>
  <w:style w:type="paragraph" w:customStyle="1" w:styleId="423">
    <w:name w:val="CM42"/>
    <w:basedOn w:val="144"/>
    <w:next w:val="144"/>
    <w:semiHidden/>
    <w:qFormat/>
    <w:uiPriority w:val="0"/>
    <w:pPr>
      <w:spacing w:before="50" w:beforeLines="50" w:after="0" w:line="31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24">
    <w:name w:val="CM195"/>
    <w:basedOn w:val="144"/>
    <w:next w:val="144"/>
    <w:semiHidden/>
    <w:qFormat/>
    <w:uiPriority w:val="0"/>
    <w:pPr>
      <w:spacing w:before="50" w:beforeLines="50" w:after="180"/>
      <w:ind w:left="0" w:firstLine="0"/>
      <w:jc w:val="left"/>
    </w:pPr>
    <w:rPr>
      <w:rFonts w:ascii="Arial" w:hAnsi="Arial" w:cs="Arial"/>
      <w:color w:val="auto"/>
    </w:rPr>
  </w:style>
  <w:style w:type="paragraph" w:customStyle="1" w:styleId="425">
    <w:name w:val="CM43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26">
    <w:name w:val="CM44"/>
    <w:basedOn w:val="144"/>
    <w:next w:val="144"/>
    <w:semiHidden/>
    <w:qFormat/>
    <w:uiPriority w:val="0"/>
    <w:pPr>
      <w:spacing w:before="50" w:beforeLines="50" w:after="0" w:line="318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27">
    <w:name w:val="CM45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28">
    <w:name w:val="CM46"/>
    <w:basedOn w:val="144"/>
    <w:next w:val="144"/>
    <w:semiHidden/>
    <w:qFormat/>
    <w:uiPriority w:val="0"/>
    <w:pPr>
      <w:spacing w:before="50" w:beforeLines="50" w:after="0" w:line="31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29">
    <w:name w:val="CM47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30">
    <w:name w:val="CM203"/>
    <w:basedOn w:val="144"/>
    <w:next w:val="144"/>
    <w:semiHidden/>
    <w:qFormat/>
    <w:uiPriority w:val="0"/>
    <w:pPr>
      <w:spacing w:before="50" w:beforeLines="50" w:after="67"/>
      <w:ind w:left="0" w:firstLine="0"/>
      <w:jc w:val="left"/>
    </w:pPr>
    <w:rPr>
      <w:rFonts w:ascii="Arial" w:hAnsi="Arial" w:cs="Arial"/>
      <w:color w:val="auto"/>
    </w:rPr>
  </w:style>
  <w:style w:type="paragraph" w:customStyle="1" w:styleId="431">
    <w:name w:val="CM48"/>
    <w:basedOn w:val="144"/>
    <w:next w:val="144"/>
    <w:semiHidden/>
    <w:qFormat/>
    <w:uiPriority w:val="0"/>
    <w:pPr>
      <w:spacing w:before="50" w:beforeLines="50" w:after="0" w:line="31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32">
    <w:name w:val="CM209"/>
    <w:basedOn w:val="144"/>
    <w:next w:val="144"/>
    <w:semiHidden/>
    <w:qFormat/>
    <w:uiPriority w:val="0"/>
    <w:pPr>
      <w:spacing w:before="50" w:beforeLines="50" w:after="1205"/>
      <w:ind w:left="0" w:firstLine="0"/>
      <w:jc w:val="left"/>
    </w:pPr>
    <w:rPr>
      <w:rFonts w:ascii="Arial" w:hAnsi="Arial" w:cs="Arial"/>
      <w:color w:val="auto"/>
    </w:rPr>
  </w:style>
  <w:style w:type="paragraph" w:customStyle="1" w:styleId="433">
    <w:name w:val="CM49"/>
    <w:basedOn w:val="144"/>
    <w:next w:val="144"/>
    <w:semiHidden/>
    <w:qFormat/>
    <w:uiPriority w:val="0"/>
    <w:pPr>
      <w:spacing w:before="50" w:beforeLines="50" w:after="0" w:line="198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34">
    <w:name w:val="CM50"/>
    <w:basedOn w:val="144"/>
    <w:next w:val="144"/>
    <w:semiHidden/>
    <w:qFormat/>
    <w:uiPriority w:val="0"/>
    <w:pPr>
      <w:spacing w:before="50" w:beforeLines="50" w:after="0" w:line="19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35">
    <w:name w:val="CM211"/>
    <w:basedOn w:val="144"/>
    <w:next w:val="144"/>
    <w:semiHidden/>
    <w:qFormat/>
    <w:uiPriority w:val="0"/>
    <w:pPr>
      <w:spacing w:before="50" w:beforeLines="50" w:after="1593"/>
      <w:ind w:left="0" w:firstLine="0"/>
      <w:jc w:val="left"/>
    </w:pPr>
    <w:rPr>
      <w:rFonts w:ascii="Arial" w:hAnsi="Arial" w:cs="Arial"/>
      <w:color w:val="auto"/>
    </w:rPr>
  </w:style>
  <w:style w:type="paragraph" w:customStyle="1" w:styleId="436">
    <w:name w:val="CM51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37">
    <w:name w:val="CM52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38">
    <w:name w:val="CM191"/>
    <w:basedOn w:val="144"/>
    <w:next w:val="144"/>
    <w:semiHidden/>
    <w:qFormat/>
    <w:uiPriority w:val="0"/>
    <w:pPr>
      <w:spacing w:before="50" w:beforeLines="50" w:after="548"/>
      <w:ind w:left="0" w:firstLine="0"/>
      <w:jc w:val="left"/>
    </w:pPr>
    <w:rPr>
      <w:rFonts w:ascii="Arial" w:hAnsi="Arial" w:cs="Arial"/>
      <w:color w:val="auto"/>
    </w:rPr>
  </w:style>
  <w:style w:type="paragraph" w:customStyle="1" w:styleId="439">
    <w:name w:val="CM213"/>
    <w:basedOn w:val="144"/>
    <w:next w:val="144"/>
    <w:semiHidden/>
    <w:qFormat/>
    <w:uiPriority w:val="0"/>
    <w:pPr>
      <w:spacing w:before="50" w:beforeLines="50" w:after="1653"/>
      <w:ind w:left="0" w:firstLine="0"/>
      <w:jc w:val="left"/>
    </w:pPr>
    <w:rPr>
      <w:rFonts w:ascii="Arial" w:hAnsi="Arial" w:cs="Arial"/>
      <w:color w:val="auto"/>
    </w:rPr>
  </w:style>
  <w:style w:type="paragraph" w:customStyle="1" w:styleId="440">
    <w:name w:val="CM53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41">
    <w:name w:val="CM54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42">
    <w:name w:val="CM215"/>
    <w:basedOn w:val="144"/>
    <w:next w:val="144"/>
    <w:semiHidden/>
    <w:qFormat/>
    <w:uiPriority w:val="0"/>
    <w:pPr>
      <w:spacing w:before="50" w:beforeLines="50" w:after="1745"/>
      <w:ind w:left="0" w:firstLine="0"/>
      <w:jc w:val="left"/>
    </w:pPr>
    <w:rPr>
      <w:rFonts w:ascii="Arial" w:hAnsi="Arial" w:cs="Arial"/>
      <w:color w:val="auto"/>
    </w:rPr>
  </w:style>
  <w:style w:type="paragraph" w:customStyle="1" w:styleId="443">
    <w:name w:val="CM57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44">
    <w:name w:val="CM58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45">
    <w:name w:val="CM59"/>
    <w:basedOn w:val="144"/>
    <w:next w:val="144"/>
    <w:semiHidden/>
    <w:qFormat/>
    <w:uiPriority w:val="0"/>
    <w:pPr>
      <w:spacing w:before="50" w:beforeLines="50" w:after="0" w:line="271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46">
    <w:name w:val="CM60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47">
    <w:name w:val="CM61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48">
    <w:name w:val="CM62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49">
    <w:name w:val="CM64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50">
    <w:name w:val="CM65"/>
    <w:basedOn w:val="144"/>
    <w:next w:val="144"/>
    <w:semiHidden/>
    <w:qFormat/>
    <w:uiPriority w:val="0"/>
    <w:pPr>
      <w:spacing w:before="50" w:beforeLines="50" w:after="0" w:line="271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51">
    <w:name w:val="CM66"/>
    <w:basedOn w:val="144"/>
    <w:next w:val="144"/>
    <w:semiHidden/>
    <w:qFormat/>
    <w:uiPriority w:val="0"/>
    <w:pPr>
      <w:spacing w:before="50" w:beforeLines="50" w:after="0" w:line="271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52">
    <w:name w:val="CM67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53">
    <w:name w:val="CM68"/>
    <w:basedOn w:val="144"/>
    <w:next w:val="144"/>
    <w:semiHidden/>
    <w:qFormat/>
    <w:uiPriority w:val="0"/>
    <w:pPr>
      <w:spacing w:before="50" w:beforeLines="50" w:after="0" w:line="50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54">
    <w:name w:val="CM63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55">
    <w:name w:val="CM71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56">
    <w:name w:val="CM73"/>
    <w:basedOn w:val="144"/>
    <w:next w:val="144"/>
    <w:semiHidden/>
    <w:qFormat/>
    <w:uiPriority w:val="0"/>
    <w:pPr>
      <w:spacing w:before="50" w:beforeLines="50" w:after="0" w:line="70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57">
    <w:name w:val="CM74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58">
    <w:name w:val="CM75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59">
    <w:name w:val="CM76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60">
    <w:name w:val="CM77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61">
    <w:name w:val="CM78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62">
    <w:name w:val="CM79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63">
    <w:name w:val="CM80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64">
    <w:name w:val="CM81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65">
    <w:name w:val="CM82"/>
    <w:basedOn w:val="144"/>
    <w:next w:val="144"/>
    <w:semiHidden/>
    <w:qFormat/>
    <w:uiPriority w:val="0"/>
    <w:pPr>
      <w:spacing w:before="50" w:beforeLines="50" w:after="0" w:line="351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66">
    <w:name w:val="CM83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67">
    <w:name w:val="CM84"/>
    <w:basedOn w:val="144"/>
    <w:next w:val="144"/>
    <w:semiHidden/>
    <w:qFormat/>
    <w:uiPriority w:val="0"/>
    <w:pPr>
      <w:spacing w:before="50" w:beforeLines="50" w:after="0" w:line="23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68">
    <w:name w:val="CM221"/>
    <w:basedOn w:val="144"/>
    <w:next w:val="144"/>
    <w:semiHidden/>
    <w:qFormat/>
    <w:uiPriority w:val="0"/>
    <w:pPr>
      <w:spacing w:before="50" w:beforeLines="50" w:after="212"/>
      <w:ind w:left="0" w:firstLine="0"/>
      <w:jc w:val="left"/>
    </w:pPr>
    <w:rPr>
      <w:rFonts w:ascii="Arial" w:hAnsi="Arial" w:cs="Arial"/>
      <w:color w:val="auto"/>
    </w:rPr>
  </w:style>
  <w:style w:type="paragraph" w:customStyle="1" w:styleId="469">
    <w:name w:val="CM85"/>
    <w:basedOn w:val="144"/>
    <w:next w:val="144"/>
    <w:semiHidden/>
    <w:qFormat/>
    <w:uiPriority w:val="0"/>
    <w:pPr>
      <w:spacing w:before="50" w:beforeLines="50" w:after="0" w:line="25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70">
    <w:name w:val="CM86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71">
    <w:name w:val="CM87"/>
    <w:basedOn w:val="144"/>
    <w:next w:val="144"/>
    <w:semiHidden/>
    <w:qFormat/>
    <w:uiPriority w:val="0"/>
    <w:pPr>
      <w:spacing w:before="50" w:beforeLines="50" w:after="0" w:line="236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72">
    <w:name w:val="CM222"/>
    <w:basedOn w:val="144"/>
    <w:next w:val="144"/>
    <w:semiHidden/>
    <w:qFormat/>
    <w:uiPriority w:val="0"/>
    <w:pPr>
      <w:spacing w:before="50" w:beforeLines="50" w:after="350"/>
      <w:ind w:left="0" w:firstLine="0"/>
      <w:jc w:val="left"/>
    </w:pPr>
    <w:rPr>
      <w:rFonts w:ascii="Arial" w:hAnsi="Arial" w:cs="Arial"/>
      <w:color w:val="auto"/>
    </w:rPr>
  </w:style>
  <w:style w:type="paragraph" w:customStyle="1" w:styleId="473">
    <w:name w:val="CM90"/>
    <w:basedOn w:val="144"/>
    <w:next w:val="144"/>
    <w:semiHidden/>
    <w:qFormat/>
    <w:uiPriority w:val="0"/>
    <w:pPr>
      <w:spacing w:before="50" w:beforeLines="50" w:after="0" w:line="428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74">
    <w:name w:val="CM224"/>
    <w:basedOn w:val="144"/>
    <w:next w:val="144"/>
    <w:semiHidden/>
    <w:qFormat/>
    <w:uiPriority w:val="0"/>
    <w:pPr>
      <w:spacing w:before="50" w:beforeLines="50" w:after="2523"/>
      <w:ind w:left="0" w:firstLine="0"/>
      <w:jc w:val="left"/>
    </w:pPr>
    <w:rPr>
      <w:rFonts w:ascii="Arial" w:hAnsi="Arial" w:cs="Arial"/>
      <w:color w:val="auto"/>
    </w:rPr>
  </w:style>
  <w:style w:type="paragraph" w:customStyle="1" w:styleId="475">
    <w:name w:val="CM92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76">
    <w:name w:val="CM227"/>
    <w:basedOn w:val="144"/>
    <w:next w:val="144"/>
    <w:semiHidden/>
    <w:qFormat/>
    <w:uiPriority w:val="0"/>
    <w:pPr>
      <w:spacing w:before="50" w:beforeLines="50" w:after="4380"/>
      <w:ind w:left="0" w:firstLine="0"/>
      <w:jc w:val="left"/>
    </w:pPr>
    <w:rPr>
      <w:rFonts w:ascii="Arial" w:hAnsi="Arial" w:cs="Arial"/>
      <w:color w:val="auto"/>
    </w:rPr>
  </w:style>
  <w:style w:type="paragraph" w:customStyle="1" w:styleId="477">
    <w:name w:val="CM93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78">
    <w:name w:val="CM94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79">
    <w:name w:val="CM95"/>
    <w:basedOn w:val="144"/>
    <w:next w:val="144"/>
    <w:semiHidden/>
    <w:qFormat/>
    <w:uiPriority w:val="0"/>
    <w:pPr>
      <w:spacing w:before="50" w:beforeLines="50" w:after="0" w:line="271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80">
    <w:name w:val="CM96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81">
    <w:name w:val="CM97"/>
    <w:basedOn w:val="144"/>
    <w:next w:val="144"/>
    <w:semiHidden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82">
    <w:name w:val="CM98"/>
    <w:basedOn w:val="144"/>
    <w:next w:val="144"/>
    <w:semiHidden/>
    <w:qFormat/>
    <w:uiPriority w:val="0"/>
    <w:pPr>
      <w:spacing w:before="50" w:beforeLines="50" w:after="0" w:line="271" w:lineRule="atLeast"/>
      <w:ind w:left="0" w:firstLine="0"/>
      <w:jc w:val="left"/>
    </w:pPr>
    <w:rPr>
      <w:rFonts w:ascii="Arial" w:hAnsi="Arial" w:cs="Arial"/>
      <w:color w:val="auto"/>
    </w:rPr>
  </w:style>
  <w:style w:type="paragraph" w:customStyle="1" w:styleId="483">
    <w:name w:val="CM99"/>
    <w:basedOn w:val="144"/>
    <w:next w:val="144"/>
    <w:semiHidden/>
    <w:qFormat/>
    <w:uiPriority w:val="0"/>
    <w:pPr>
      <w:spacing w:before="50" w:beforeLines="50" w:after="0"/>
      <w:ind w:left="0" w:firstLine="0"/>
      <w:jc w:val="left"/>
    </w:pPr>
    <w:rPr>
      <w:rFonts w:ascii="Arial" w:hAnsi="Arial" w:cs="Arial"/>
      <w:color w:val="auto"/>
    </w:rPr>
  </w:style>
  <w:style w:type="paragraph" w:customStyle="1" w:styleId="484">
    <w:name w:val="CM230"/>
    <w:basedOn w:val="144"/>
    <w:next w:val="144"/>
    <w:semiHidden/>
    <w:qFormat/>
    <w:uiPriority w:val="0"/>
    <w:pPr>
      <w:spacing w:before="50" w:beforeLines="50" w:after="1493"/>
      <w:ind w:left="0" w:firstLine="0"/>
      <w:jc w:val="left"/>
    </w:pPr>
    <w:rPr>
      <w:rFonts w:ascii="Arial" w:hAnsi="Arial" w:cs="Arial"/>
      <w:color w:val="auto"/>
    </w:rPr>
  </w:style>
  <w:style w:type="paragraph" w:customStyle="1" w:styleId="485">
    <w:name w:val="CM207"/>
    <w:basedOn w:val="144"/>
    <w:next w:val="144"/>
    <w:semiHidden/>
    <w:qFormat/>
    <w:uiPriority w:val="0"/>
    <w:pPr>
      <w:spacing w:before="50" w:beforeLines="50" w:after="4320"/>
      <w:ind w:left="0" w:firstLine="0"/>
      <w:jc w:val="left"/>
    </w:pPr>
    <w:rPr>
      <w:rFonts w:ascii="Arial" w:hAnsi="Arial" w:cs="Arial"/>
      <w:color w:val="auto"/>
    </w:rPr>
  </w:style>
  <w:style w:type="paragraph" w:customStyle="1" w:styleId="486">
    <w:name w:val="样式 标题 4 + 段后: 0.5 行"/>
    <w:basedOn w:val="7"/>
    <w:qFormat/>
    <w:uiPriority w:val="0"/>
    <w:pPr>
      <w:widowControl w:val="0"/>
      <w:numPr>
        <w:ilvl w:val="0"/>
        <w:numId w:val="0"/>
      </w:numPr>
      <w:tabs>
        <w:tab w:val="clear" w:pos="426"/>
        <w:tab w:val="clear" w:pos="709"/>
        <w:tab w:val="clear" w:pos="851"/>
      </w:tabs>
      <w:spacing w:before="50" w:beforeLines="50" w:after="0" w:afterLines="50" w:line="376" w:lineRule="atLeast"/>
      <w:ind w:left="-141" w:firstLine="141"/>
    </w:pPr>
    <w:rPr>
      <w:rFonts w:ascii="Arial" w:hAnsi="Arial" w:cs="宋体"/>
      <w:b w:val="0"/>
      <w:bCs/>
      <w:szCs w:val="20"/>
    </w:rPr>
  </w:style>
  <w:style w:type="paragraph" w:customStyle="1" w:styleId="487">
    <w:name w:val="样式 样式 标题 4 + 段后: 0.5 行 + 段后: 0.5 行"/>
    <w:basedOn w:val="486"/>
    <w:qFormat/>
    <w:uiPriority w:val="0"/>
    <w:pPr>
      <w:spacing w:after="120"/>
    </w:pPr>
  </w:style>
  <w:style w:type="paragraph" w:customStyle="1" w:styleId="488">
    <w:name w:val="样式 标题 4 + 段后: 0.5 行1"/>
    <w:basedOn w:val="7"/>
    <w:qFormat/>
    <w:uiPriority w:val="0"/>
    <w:pPr>
      <w:widowControl w:val="0"/>
      <w:numPr>
        <w:ilvl w:val="0"/>
        <w:numId w:val="0"/>
      </w:numPr>
      <w:tabs>
        <w:tab w:val="left" w:pos="864"/>
        <w:tab w:val="clear" w:pos="426"/>
        <w:tab w:val="clear" w:pos="709"/>
        <w:tab w:val="clear" w:pos="851"/>
      </w:tabs>
      <w:spacing w:before="50" w:beforeLines="50" w:after="0" w:afterLines="50" w:line="376" w:lineRule="atLeast"/>
      <w:ind w:left="864" w:hanging="864"/>
    </w:pPr>
    <w:rPr>
      <w:rFonts w:ascii="Arial" w:hAnsi="Arial" w:cs="宋体"/>
      <w:b w:val="0"/>
      <w:bCs/>
      <w:szCs w:val="20"/>
    </w:rPr>
  </w:style>
  <w:style w:type="paragraph" w:customStyle="1" w:styleId="489">
    <w:name w:val="样式 标题 4 + 段后: 0.5 行2"/>
    <w:basedOn w:val="7"/>
    <w:qFormat/>
    <w:uiPriority w:val="0"/>
    <w:pPr>
      <w:widowControl w:val="0"/>
      <w:numPr>
        <w:ilvl w:val="0"/>
        <w:numId w:val="0"/>
      </w:numPr>
      <w:tabs>
        <w:tab w:val="left" w:pos="864"/>
        <w:tab w:val="clear" w:pos="426"/>
        <w:tab w:val="clear" w:pos="709"/>
        <w:tab w:val="clear" w:pos="851"/>
      </w:tabs>
      <w:spacing w:before="50" w:beforeLines="50" w:after="0" w:afterLines="50" w:line="376" w:lineRule="atLeast"/>
      <w:ind w:left="864" w:hanging="864"/>
    </w:pPr>
    <w:rPr>
      <w:rFonts w:ascii="Arial" w:hAnsi="Arial" w:cs="宋体"/>
      <w:b w:val="0"/>
      <w:bCs/>
      <w:szCs w:val="20"/>
    </w:rPr>
  </w:style>
  <w:style w:type="paragraph" w:customStyle="1" w:styleId="490">
    <w:name w:val="CM12"/>
    <w:basedOn w:val="144"/>
    <w:next w:val="144"/>
    <w:qFormat/>
    <w:uiPriority w:val="0"/>
    <w:pPr>
      <w:spacing w:before="50" w:beforeLines="50" w:after="0" w:line="298" w:lineRule="atLeast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491">
    <w:name w:val="CM13"/>
    <w:basedOn w:val="144"/>
    <w:next w:val="144"/>
    <w:qFormat/>
    <w:uiPriority w:val="0"/>
    <w:pPr>
      <w:spacing w:before="50" w:beforeLines="50" w:after="0" w:line="276" w:lineRule="atLeast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492">
    <w:name w:val="CM14"/>
    <w:basedOn w:val="144"/>
    <w:next w:val="144"/>
    <w:qFormat/>
    <w:uiPriority w:val="0"/>
    <w:pPr>
      <w:spacing w:before="50" w:beforeLines="50" w:after="0" w:line="273" w:lineRule="atLeast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493">
    <w:name w:val="CM18"/>
    <w:basedOn w:val="144"/>
    <w:next w:val="144"/>
    <w:qFormat/>
    <w:uiPriority w:val="0"/>
    <w:pPr>
      <w:spacing w:before="50" w:beforeLines="50" w:after="0" w:line="278" w:lineRule="atLeast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494">
    <w:name w:val="CM20"/>
    <w:basedOn w:val="144"/>
    <w:next w:val="144"/>
    <w:qFormat/>
    <w:uiPriority w:val="0"/>
    <w:pPr>
      <w:spacing w:before="50" w:beforeLines="50" w:after="0"/>
      <w:ind w:left="0" w:firstLine="0"/>
      <w:jc w:val="left"/>
    </w:pPr>
    <w:rPr>
      <w:rFonts w:ascii="Arial" w:hAnsi="Arial" w:cs="Times New Roman"/>
      <w:color w:val="auto"/>
    </w:rPr>
  </w:style>
  <w:style w:type="paragraph" w:customStyle="1" w:styleId="495">
    <w:name w:val="样式 标题 1 + 首行缩进:  2 字符"/>
    <w:basedOn w:val="3"/>
    <w:qFormat/>
    <w:uiPriority w:val="0"/>
    <w:pPr>
      <w:numPr>
        <w:numId w:val="0"/>
      </w:numPr>
      <w:tabs>
        <w:tab w:val="clear" w:pos="90"/>
      </w:tabs>
      <w:spacing w:before="100" w:beforeAutospacing="1" w:after="0" w:afterLines="100"/>
    </w:pPr>
    <w:rPr>
      <w:rFonts w:ascii="Times New Roman" w:hAnsi="Times New Roman" w:cs="宋体"/>
      <w:bCs/>
      <w:color w:val="auto"/>
      <w:szCs w:val="20"/>
    </w:rPr>
  </w:style>
  <w:style w:type="paragraph" w:customStyle="1" w:styleId="496">
    <w:name w:val="样式 样式 标题 1 + 首行缩进:  2 字符 + 段后: 1 行"/>
    <w:basedOn w:val="495"/>
    <w:qFormat/>
    <w:uiPriority w:val="0"/>
    <w:pPr>
      <w:tabs>
        <w:tab w:val="left" w:pos="420"/>
        <w:tab w:val="left" w:pos="630"/>
        <w:tab w:val="clear" w:pos="432"/>
      </w:tabs>
    </w:pPr>
  </w:style>
  <w:style w:type="character" w:customStyle="1" w:styleId="497">
    <w:name w:val="FixedFont"/>
    <w:qFormat/>
    <w:uiPriority w:val="0"/>
    <w:rPr>
      <w:rFonts w:ascii="Andale Mono" w:hAnsi="Andale Mono"/>
      <w:sz w:val="20"/>
    </w:rPr>
  </w:style>
  <w:style w:type="paragraph" w:customStyle="1" w:styleId="498">
    <w:name w:val="样式 标题 4 + 左 段前: 7.8 磅 段后: 7.8 磅 行距: 最小值 18.8 磅"/>
    <w:basedOn w:val="7"/>
    <w:qFormat/>
    <w:uiPriority w:val="0"/>
    <w:pPr>
      <w:widowControl w:val="0"/>
      <w:numPr>
        <w:ilvl w:val="0"/>
        <w:numId w:val="0"/>
      </w:numPr>
      <w:tabs>
        <w:tab w:val="left" w:pos="864"/>
        <w:tab w:val="clear" w:pos="426"/>
        <w:tab w:val="clear" w:pos="709"/>
        <w:tab w:val="clear" w:pos="851"/>
      </w:tabs>
      <w:spacing w:before="50" w:beforeLines="50" w:after="0" w:afterLines="50" w:line="376" w:lineRule="atLeast"/>
      <w:ind w:left="864" w:hanging="864"/>
    </w:pPr>
    <w:rPr>
      <w:rFonts w:ascii="Arial" w:hAnsi="Arial" w:eastAsia="黑体" w:cs="宋体"/>
      <w:b w:val="0"/>
      <w:bCs/>
      <w:szCs w:val="20"/>
    </w:rPr>
  </w:style>
  <w:style w:type="character" w:customStyle="1" w:styleId="499">
    <w:name w:val="short_text"/>
    <w:basedOn w:val="91"/>
    <w:qFormat/>
    <w:uiPriority w:val="0"/>
    <w:rPr>
      <w:rFonts w:cs="Times New Roman"/>
    </w:rPr>
  </w:style>
  <w:style w:type="paragraph" w:customStyle="1" w:styleId="500">
    <w:name w:val="列出段落2"/>
    <w:basedOn w:val="1"/>
    <w:qFormat/>
    <w:uiPriority w:val="0"/>
    <w:pPr>
      <w:spacing w:before="50" w:beforeLines="50" w:after="0"/>
      <w:ind w:left="0" w:firstLine="420" w:firstLineChars="200"/>
      <w:jc w:val="left"/>
    </w:pPr>
    <w:rPr>
      <w:rFonts w:ascii="Calibri" w:hAnsi="Calibri"/>
      <w:sz w:val="21"/>
      <w:szCs w:val="22"/>
    </w:rPr>
  </w:style>
  <w:style w:type="paragraph" w:customStyle="1" w:styleId="501">
    <w:name w:val="样式4"/>
    <w:basedOn w:val="28"/>
    <w:qFormat/>
    <w:uiPriority w:val="0"/>
    <w:pPr>
      <w:spacing w:line="240" w:lineRule="auto"/>
    </w:pPr>
    <w:rPr>
      <w:rFonts w:ascii="TimesNewRomanPSMT" w:hAnsi="TimesNewRomanPSMT" w:cs="TimesNewRomanPSMT"/>
      <w:kern w:val="0"/>
    </w:rPr>
  </w:style>
  <w:style w:type="paragraph" w:customStyle="1" w:styleId="502">
    <w:name w:val="default"/>
    <w:basedOn w:val="1"/>
    <w:qFormat/>
    <w:uiPriority w:val="0"/>
    <w:pPr>
      <w:spacing w:before="100" w:beforeLines="50" w:beforeAutospacing="1" w:after="100" w:afterAutospacing="1"/>
      <w:ind w:left="0" w:firstLine="0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503">
    <w:name w:val="ASIC Table Text"/>
    <w:basedOn w:val="1"/>
    <w:qFormat/>
    <w:uiPriority w:val="0"/>
    <w:pPr>
      <w:spacing w:before="20" w:beforeLines="50" w:after="40"/>
      <w:ind w:left="0" w:firstLine="0"/>
      <w:jc w:val="left"/>
    </w:pPr>
    <w:rPr>
      <w:rFonts w:ascii="Arial" w:hAnsi="Arial"/>
      <w:kern w:val="0"/>
      <w:sz w:val="20"/>
      <w:lang w:eastAsia="en-US"/>
    </w:rPr>
  </w:style>
  <w:style w:type="paragraph" w:customStyle="1" w:styleId="504">
    <w:name w:val=".."/>
    <w:basedOn w:val="144"/>
    <w:next w:val="144"/>
    <w:qFormat/>
    <w:uiPriority w:val="0"/>
    <w:pPr>
      <w:spacing w:before="50" w:beforeLines="50" w:after="0"/>
      <w:ind w:left="0" w:firstLine="0"/>
      <w:jc w:val="left"/>
    </w:pPr>
    <w:rPr>
      <w:rFonts w:ascii="Sim Sun" w:hAnsi="Times New Roman" w:eastAsia="Sim Sun" w:cs="Times New Roman"/>
      <w:color w:val="auto"/>
    </w:rPr>
  </w:style>
  <w:style w:type="paragraph" w:customStyle="1" w:styleId="505">
    <w:name w:val="xl119"/>
    <w:basedOn w:val="1"/>
    <w:qFormat/>
    <w:uiPriority w:val="0"/>
    <w:pPr>
      <w:pBdr>
        <w:bottom w:val="single" w:color="969696" w:sz="8" w:space="0"/>
        <w:right w:val="single" w:color="969696" w:sz="8" w:space="0"/>
      </w:pBdr>
      <w:shd w:val="clear" w:color="auto" w:fill="C0C0C0"/>
      <w:spacing w:before="100" w:beforeLines="50" w:beforeAutospacing="1" w:after="100" w:afterAutospacing="1"/>
      <w:ind w:left="0" w:firstLine="0"/>
      <w:jc w:val="center"/>
      <w:textAlignment w:val="center"/>
    </w:pPr>
    <w:rPr>
      <w:rFonts w:ascii="宋体" w:hAnsi="宋体" w:cs="宋体"/>
      <w:kern w:val="0"/>
      <w:szCs w:val="18"/>
    </w:rPr>
  </w:style>
  <w:style w:type="paragraph" w:customStyle="1" w:styleId="506">
    <w:name w:val="xl120"/>
    <w:basedOn w:val="1"/>
    <w:qFormat/>
    <w:uiPriority w:val="0"/>
    <w:pPr>
      <w:pBdr>
        <w:top w:val="single" w:color="969696" w:sz="8" w:space="0"/>
        <w:bottom w:val="single" w:color="969696" w:sz="8" w:space="0"/>
        <w:right w:val="single" w:color="969696" w:sz="8" w:space="0"/>
      </w:pBdr>
      <w:shd w:val="clear" w:color="auto" w:fill="C0C0C0"/>
      <w:spacing w:before="100" w:beforeLines="50" w:beforeAutospacing="1" w:after="100" w:afterAutospacing="1"/>
      <w:ind w:left="0" w:firstLine="0"/>
      <w:jc w:val="left"/>
      <w:textAlignment w:val="top"/>
    </w:pPr>
    <w:rPr>
      <w:rFonts w:ascii="宋体" w:hAnsi="宋体" w:cs="宋体"/>
      <w:kern w:val="0"/>
      <w:szCs w:val="18"/>
    </w:rPr>
  </w:style>
  <w:style w:type="paragraph" w:customStyle="1" w:styleId="507">
    <w:name w:val="xl121"/>
    <w:basedOn w:val="1"/>
    <w:qFormat/>
    <w:uiPriority w:val="0"/>
    <w:pPr>
      <w:pBdr>
        <w:top w:val="single" w:color="969696" w:sz="8" w:space="0"/>
        <w:left w:val="single" w:color="969696" w:sz="8" w:space="0"/>
        <w:bottom w:val="single" w:color="969696" w:sz="8" w:space="0"/>
        <w:right w:val="single" w:color="969696" w:sz="8" w:space="0"/>
      </w:pBdr>
      <w:spacing w:before="100" w:beforeLines="50" w:beforeAutospacing="1" w:after="100" w:afterAutospacing="1"/>
      <w:ind w:left="0" w:firstLine="0"/>
      <w:jc w:val="left"/>
      <w:textAlignment w:val="center"/>
    </w:pPr>
    <w:rPr>
      <w:rFonts w:ascii="Arial" w:hAnsi="Arial" w:cs="Arial"/>
      <w:kern w:val="0"/>
      <w:szCs w:val="18"/>
    </w:rPr>
  </w:style>
  <w:style w:type="paragraph" w:customStyle="1" w:styleId="508">
    <w:name w:val="xl122"/>
    <w:basedOn w:val="1"/>
    <w:qFormat/>
    <w:uiPriority w:val="0"/>
    <w:pPr>
      <w:pBdr>
        <w:top w:val="single" w:color="969696" w:sz="8" w:space="0"/>
        <w:left w:val="single" w:color="969696" w:sz="8" w:space="0"/>
        <w:bottom w:val="single" w:color="969696" w:sz="8" w:space="0"/>
        <w:right w:val="single" w:color="969696" w:sz="8" w:space="0"/>
      </w:pBdr>
      <w:shd w:val="clear" w:color="auto" w:fill="C0C0C0"/>
      <w:spacing w:before="100" w:beforeLines="50" w:beforeAutospacing="1" w:after="100" w:afterAutospacing="1"/>
      <w:ind w:left="0" w:firstLine="0"/>
      <w:jc w:val="left"/>
      <w:textAlignment w:val="center"/>
    </w:pPr>
    <w:rPr>
      <w:rFonts w:ascii="Arial" w:hAnsi="Arial" w:cs="Arial"/>
      <w:kern w:val="0"/>
      <w:szCs w:val="18"/>
    </w:rPr>
  </w:style>
  <w:style w:type="paragraph" w:customStyle="1" w:styleId="509">
    <w:name w:val="xl123"/>
    <w:basedOn w:val="1"/>
    <w:qFormat/>
    <w:uiPriority w:val="0"/>
    <w:pPr>
      <w:pBdr>
        <w:bottom w:val="single" w:color="969696" w:sz="8" w:space="0"/>
        <w:right w:val="single" w:color="969696" w:sz="8" w:space="0"/>
      </w:pBdr>
      <w:spacing w:before="100" w:beforeLines="50" w:beforeAutospacing="1" w:after="100" w:afterAutospacing="1"/>
      <w:ind w:left="0" w:firstLine="0"/>
      <w:jc w:val="left"/>
      <w:textAlignment w:val="center"/>
    </w:pPr>
    <w:rPr>
      <w:rFonts w:ascii="Arial" w:hAnsi="Arial" w:cs="Arial"/>
      <w:kern w:val="0"/>
      <w:szCs w:val="18"/>
    </w:rPr>
  </w:style>
  <w:style w:type="character" w:customStyle="1" w:styleId="510">
    <w:name w:val="批注框文本 Char1"/>
    <w:basedOn w:val="91"/>
    <w:semiHidden/>
    <w:qFormat/>
    <w:uiPriority w:val="99"/>
    <w:rPr>
      <w:kern w:val="2"/>
      <w:sz w:val="18"/>
      <w:szCs w:val="18"/>
    </w:rPr>
  </w:style>
  <w:style w:type="character" w:customStyle="1" w:styleId="511">
    <w:name w:val="qb-blur-dom"/>
    <w:basedOn w:val="91"/>
    <w:qFormat/>
    <w:uiPriority w:val="0"/>
  </w:style>
  <w:style w:type="character" w:customStyle="1" w:styleId="512">
    <w:name w:val="未处理的提及1"/>
    <w:basedOn w:val="91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513">
    <w:name w:val="1.1.1.1 标题4"/>
    <w:basedOn w:val="1"/>
    <w:link w:val="514"/>
    <w:qFormat/>
    <w:uiPriority w:val="0"/>
    <w:pPr>
      <w:spacing w:before="156" w:beforeLines="50" w:after="0"/>
      <w:ind w:left="0" w:firstLine="0"/>
      <w:jc w:val="left"/>
    </w:pPr>
    <w:rPr>
      <w:rFonts w:ascii="微软雅黑" w:hAnsi="微软雅黑" w:eastAsia="微软雅黑"/>
      <w:szCs w:val="24"/>
    </w:rPr>
  </w:style>
  <w:style w:type="character" w:customStyle="1" w:styleId="514">
    <w:name w:val="1.1.1.1 标题4 字符"/>
    <w:basedOn w:val="91"/>
    <w:link w:val="513"/>
    <w:qFormat/>
    <w:uiPriority w:val="0"/>
    <w:rPr>
      <w:rFonts w:ascii="微软雅黑" w:hAnsi="微软雅黑" w:eastAsia="微软雅黑"/>
      <w:kern w:val="2"/>
      <w:sz w:val="18"/>
      <w:szCs w:val="24"/>
    </w:rPr>
  </w:style>
  <w:style w:type="table" w:customStyle="1" w:styleId="515">
    <w:name w:val="Table Normal1"/>
    <w:semiHidden/>
    <w:unhideWhenUsed/>
    <w:qFormat/>
    <w:uiPriority w:val="2"/>
    <w:pPr>
      <w:widowControl w:val="0"/>
      <w:autoSpaceDE w:val="0"/>
      <w:autoSpaceDN w:val="0"/>
    </w:pPr>
    <w:rPr>
      <w:rFonts w:asciiTheme="minorHAnsi" w:hAnsiTheme="minorHAnsi" w:eastAsiaTheme="minorEastAsia" w:cstheme="minorBidi"/>
      <w:sz w:val="22"/>
      <w:szCs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516">
    <w:name w:val="merops正文"/>
    <w:basedOn w:val="181"/>
    <w:link w:val="517"/>
    <w:qFormat/>
    <w:uiPriority w:val="0"/>
    <w:pPr>
      <w:ind w:firstLine="200" w:firstLineChars="200"/>
    </w:pPr>
    <w:rPr>
      <w:rFonts w:ascii="宋体" w:hAnsi="宋体"/>
    </w:rPr>
  </w:style>
  <w:style w:type="character" w:customStyle="1" w:styleId="517">
    <w:name w:val="merops正文 字符"/>
    <w:basedOn w:val="182"/>
    <w:link w:val="516"/>
    <w:qFormat/>
    <w:uiPriority w:val="0"/>
    <w:rPr>
      <w:rFonts w:ascii="宋体" w:hAnsi="宋体" w:eastAsiaTheme="minorEastAsia"/>
      <w:kern w:val="2"/>
      <w:sz w:val="18"/>
      <w:szCs w:val="18"/>
    </w:rPr>
  </w:style>
  <w:style w:type="paragraph" w:customStyle="1" w:styleId="518">
    <w:name w:val="表格段落"/>
    <w:basedOn w:val="67"/>
    <w:link w:val="519"/>
    <w:qFormat/>
    <w:uiPriority w:val="0"/>
    <w:pPr>
      <w:spacing w:before="156" w:after="156" w:afterLines="50"/>
      <w:ind w:left="740" w:leftChars="200" w:hanging="380"/>
    </w:pPr>
  </w:style>
  <w:style w:type="character" w:customStyle="1" w:styleId="519">
    <w:name w:val="表格段落 字符"/>
    <w:basedOn w:val="91"/>
    <w:link w:val="518"/>
    <w:qFormat/>
    <w:uiPriority w:val="0"/>
    <w:rPr>
      <w:kern w:val="2"/>
      <w:sz w:val="19"/>
      <w:szCs w:val="19"/>
    </w:rPr>
  </w:style>
  <w:style w:type="paragraph" w:customStyle="1" w:styleId="520">
    <w:name w:val="修订11"/>
    <w:hidden/>
    <w:unhideWhenUsed/>
    <w:qFormat/>
    <w:uiPriority w:val="0"/>
    <w:pPr>
      <w:spacing w:before="50" w:beforeLines="50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521">
    <w:name w:val="TOC 标题11"/>
    <w:basedOn w:val="3"/>
    <w:next w:val="1"/>
    <w:unhideWhenUsed/>
    <w:qFormat/>
    <w:uiPriority w:val="39"/>
    <w:pPr>
      <w:numPr>
        <w:numId w:val="0"/>
      </w:numPr>
      <w:tabs>
        <w:tab w:val="clear" w:pos="90"/>
        <w:tab w:val="clear" w:pos="432"/>
      </w:tabs>
      <w:spacing w:before="240" w:after="0" w:line="259" w:lineRule="auto"/>
      <w:outlineLvl w:val="9"/>
    </w:pPr>
    <w:rPr>
      <w:rFonts w:asciiTheme="majorHAnsi" w:hAnsiTheme="majorHAnsi" w:eastAsiaTheme="majorEastAsia" w:cstheme="majorBidi"/>
      <w:b w:val="0"/>
      <w:color w:val="376092" w:themeColor="accent1" w:themeShade="BF"/>
      <w:kern w:val="0"/>
      <w:szCs w:val="32"/>
    </w:rPr>
  </w:style>
  <w:style w:type="paragraph" w:customStyle="1" w:styleId="522">
    <w:name w:val="图片"/>
    <w:basedOn w:val="1"/>
    <w:next w:val="1"/>
    <w:qFormat/>
    <w:uiPriority w:val="0"/>
    <w:pPr>
      <w:widowControl w:val="0"/>
      <w:spacing w:after="0"/>
      <w:ind w:left="0" w:firstLine="0"/>
      <w:jc w:val="center"/>
    </w:pPr>
    <w:rPr>
      <w:rFonts w:ascii="Arial" w:hAnsi="Arial"/>
      <w:color w:val="000000"/>
      <w:sz w:val="24"/>
      <w:szCs w:val="24"/>
      <w:lang w:eastAsia="zh-TW"/>
    </w:rPr>
  </w:style>
  <w:style w:type="paragraph" w:customStyle="1" w:styleId="523">
    <w:name w:val="修订2"/>
    <w:hidden/>
    <w:semiHidden/>
    <w:qFormat/>
    <w:uiPriority w:val="99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524">
    <w:name w:val="TOC 标题2"/>
    <w:basedOn w:val="3"/>
    <w:next w:val="1"/>
    <w:unhideWhenUsed/>
    <w:qFormat/>
    <w:uiPriority w:val="39"/>
    <w:pPr>
      <w:numPr>
        <w:numId w:val="0"/>
      </w:numPr>
      <w:tabs>
        <w:tab w:val="left" w:pos="425"/>
        <w:tab w:val="clear" w:pos="90"/>
        <w:tab w:val="clear" w:pos="432"/>
      </w:tabs>
      <w:spacing w:before="480" w:after="0" w:line="276" w:lineRule="auto"/>
      <w:ind w:left="425" w:hanging="425"/>
      <w:outlineLvl w:val="9"/>
    </w:pPr>
    <w:rPr>
      <w:rFonts w:asciiTheme="majorHAnsi" w:hAnsiTheme="majorHAnsi" w:eastAsiaTheme="majorEastAsia" w:cstheme="majorBidi"/>
      <w:bCs/>
      <w:color w:val="376092" w:themeColor="accent1" w:themeShade="BF"/>
      <w:kern w:val="0"/>
      <w:sz w:val="28"/>
      <w:szCs w:val="28"/>
    </w:rPr>
  </w:style>
  <w:style w:type="paragraph" w:customStyle="1" w:styleId="525">
    <w:name w:val="样式3"/>
    <w:basedOn w:val="486"/>
    <w:qFormat/>
    <w:uiPriority w:val="0"/>
    <w:pPr>
      <w:numPr>
        <w:ilvl w:val="3"/>
        <w:numId w:val="1"/>
      </w:numPr>
      <w:spacing w:before="0"/>
    </w:pPr>
    <w:rPr>
      <w:rFonts w:ascii="TimesNewRomanPSMT" w:hAnsi="TimesNewRomanPSMT" w:cs="TimesNewRomanPSMT"/>
      <w:sz w:val="24"/>
    </w:rPr>
  </w:style>
  <w:style w:type="character" w:customStyle="1" w:styleId="526">
    <w:name w:val="标题 2 Char1"/>
    <w:basedOn w:val="91"/>
    <w:qFormat/>
    <w:uiPriority w:val="0"/>
    <w:rPr>
      <w:rFonts w:ascii="Book Antiqua" w:hAnsi="Book Antiqua" w:eastAsia="黑体" w:cs="Book Antiqua"/>
      <w:bCs/>
      <w:sz w:val="36"/>
      <w:szCs w:val="36"/>
      <w:lang w:eastAsia="en-US"/>
    </w:rPr>
  </w:style>
  <w:style w:type="paragraph" w:customStyle="1" w:styleId="527">
    <w:name w:val="标题1"/>
    <w:basedOn w:val="1"/>
    <w:qFormat/>
    <w:uiPriority w:val="0"/>
    <w:pPr>
      <w:ind w:left="432" w:hanging="432"/>
    </w:pPr>
    <w:rPr>
      <w:sz w:val="21"/>
    </w:rPr>
  </w:style>
  <w:style w:type="paragraph" w:customStyle="1" w:styleId="528">
    <w:name w:val="标题2"/>
    <w:basedOn w:val="1"/>
    <w:qFormat/>
    <w:uiPriority w:val="0"/>
    <w:pPr>
      <w:ind w:left="576" w:hanging="576"/>
    </w:pPr>
    <w:rPr>
      <w:sz w:val="21"/>
    </w:rPr>
  </w:style>
  <w:style w:type="character" w:customStyle="1" w:styleId="529">
    <w:name w:val="书籍标题2"/>
    <w:basedOn w:val="91"/>
    <w:qFormat/>
    <w:uiPriority w:val="33"/>
    <w:rPr>
      <w:b/>
      <w:bCs/>
      <w:smallCaps/>
      <w:spacing w:val="5"/>
    </w:rPr>
  </w:style>
  <w:style w:type="paragraph" w:customStyle="1" w:styleId="530">
    <w:name w:val="书目2"/>
    <w:basedOn w:val="1"/>
    <w:next w:val="1"/>
    <w:semiHidden/>
    <w:unhideWhenUsed/>
    <w:qFormat/>
    <w:uiPriority w:val="37"/>
    <w:pPr>
      <w:widowControl w:val="0"/>
      <w:spacing w:before="0" w:after="0"/>
      <w:ind w:left="0" w:firstLine="0"/>
    </w:pPr>
    <w:rPr>
      <w:rFonts w:ascii="Arial" w:hAnsi="Arial" w:cs="Arial"/>
      <w:sz w:val="19"/>
      <w:szCs w:val="19"/>
    </w:rPr>
  </w:style>
  <w:style w:type="character" w:customStyle="1" w:styleId="531">
    <w:name w:val="副标题 字符1"/>
    <w:basedOn w:val="91"/>
    <w:qFormat/>
    <w:uiPriority w:val="11"/>
    <w:rPr>
      <w:rFonts w:asciiTheme="minorHAnsi" w:hAnsiTheme="minorHAnsi" w:eastAsiaTheme="minorEastAsia" w:cstheme="minorBidi"/>
      <w:b/>
      <w:bCs/>
      <w:kern w:val="28"/>
      <w:sz w:val="32"/>
      <w:szCs w:val="32"/>
    </w:rPr>
  </w:style>
  <w:style w:type="character" w:customStyle="1" w:styleId="532">
    <w:name w:val="批注框文本 字符1"/>
    <w:basedOn w:val="91"/>
    <w:semiHidden/>
    <w:qFormat/>
    <w:uiPriority w:val="99"/>
    <w:rPr>
      <w:rFonts w:ascii="微软雅黑" w:hAnsi="微软雅黑" w:eastAsia="微软雅黑"/>
      <w:kern w:val="2"/>
      <w:sz w:val="18"/>
      <w:szCs w:val="18"/>
    </w:rPr>
  </w:style>
  <w:style w:type="character" w:customStyle="1" w:styleId="533">
    <w:name w:val="页眉 字符1"/>
    <w:basedOn w:val="91"/>
    <w:semiHidden/>
    <w:qFormat/>
    <w:uiPriority w:val="99"/>
    <w:rPr>
      <w:rFonts w:ascii="微软雅黑" w:hAnsi="微软雅黑" w:eastAsia="微软雅黑"/>
      <w:kern w:val="2"/>
      <w:sz w:val="18"/>
      <w:szCs w:val="18"/>
    </w:rPr>
  </w:style>
  <w:style w:type="character" w:customStyle="1" w:styleId="534">
    <w:name w:val="页脚 字符1"/>
    <w:basedOn w:val="91"/>
    <w:semiHidden/>
    <w:qFormat/>
    <w:uiPriority w:val="99"/>
    <w:rPr>
      <w:rFonts w:ascii="微软雅黑" w:hAnsi="微软雅黑" w:eastAsia="微软雅黑"/>
      <w:kern w:val="2"/>
      <w:sz w:val="18"/>
      <w:szCs w:val="18"/>
    </w:rPr>
  </w:style>
  <w:style w:type="character" w:customStyle="1" w:styleId="535">
    <w:name w:val="未处理的提及2"/>
    <w:basedOn w:val="91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536">
    <w:name w:val="修订3"/>
    <w:hidden/>
    <w:unhideWhenUsed/>
    <w:qFormat/>
    <w:uiPriority w:val="99"/>
    <w:pPr>
      <w:spacing w:before="260" w:after="60"/>
      <w:ind w:left="420" w:hanging="42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537">
    <w:name w:val="TOC 标题3"/>
    <w:basedOn w:val="3"/>
    <w:next w:val="1"/>
    <w:unhideWhenUsed/>
    <w:qFormat/>
    <w:uiPriority w:val="39"/>
    <w:pPr>
      <w:numPr>
        <w:numId w:val="0"/>
      </w:numPr>
      <w:tabs>
        <w:tab w:val="clear" w:pos="432"/>
      </w:tabs>
      <w:spacing w:before="240" w:line="259" w:lineRule="auto"/>
      <w:outlineLvl w:val="9"/>
    </w:pPr>
    <w:rPr>
      <w:rFonts w:asciiTheme="majorHAnsi" w:hAnsiTheme="majorHAnsi" w:eastAsiaTheme="majorEastAsia" w:cstheme="majorBidi"/>
      <w:b w:val="0"/>
      <w:color w:val="376092" w:themeColor="accent1" w:themeShade="BF"/>
      <w:kern w:val="0"/>
      <w:szCs w:val="32"/>
    </w:rPr>
  </w:style>
  <w:style w:type="character" w:customStyle="1" w:styleId="538">
    <w:name w:val="书籍标题3"/>
    <w:basedOn w:val="91"/>
    <w:qFormat/>
    <w:uiPriority w:val="33"/>
    <w:rPr>
      <w:rFonts w:ascii="Arial" w:hAnsi="Arial" w:eastAsia="宋体"/>
      <w:bCs/>
      <w:smallCaps/>
      <w:spacing w:val="5"/>
      <w:sz w:val="21"/>
    </w:rPr>
  </w:style>
  <w:style w:type="paragraph" w:customStyle="1" w:styleId="539">
    <w:name w:val="书目3"/>
    <w:basedOn w:val="1"/>
    <w:next w:val="1"/>
    <w:semiHidden/>
    <w:unhideWhenUsed/>
    <w:qFormat/>
    <w:uiPriority w:val="37"/>
    <w:pPr>
      <w:spacing w:before="50" w:beforeLines="50" w:after="0"/>
      <w:ind w:left="0" w:firstLine="0"/>
      <w:jc w:val="left"/>
    </w:pPr>
    <w:rPr>
      <w:rFonts w:ascii="Arial" w:hAnsi="Arial" w:cs="Arial"/>
      <w:sz w:val="19"/>
      <w:szCs w:val="19"/>
    </w:rPr>
  </w:style>
  <w:style w:type="character" w:customStyle="1" w:styleId="540">
    <w:name w:val="未处理的提及3"/>
    <w:basedOn w:val="91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541">
    <w:name w:val="msonormal"/>
    <w:basedOn w:val="1"/>
    <w:qFormat/>
    <w:uiPriority w:val="0"/>
    <w:pPr>
      <w:spacing w:before="100" w:beforeAutospacing="1" w:after="100" w:afterAutospacing="1"/>
      <w:ind w:left="0" w:firstLine="0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542">
    <w:name w:val="List Paragraph1"/>
    <w:basedOn w:val="1"/>
    <w:qFormat/>
    <w:uiPriority w:val="0"/>
    <w:pPr>
      <w:spacing w:before="100" w:beforeAutospacing="1" w:after="100" w:afterAutospacing="1"/>
      <w:ind w:left="200" w:leftChars="200" w:firstLine="0"/>
      <w:contextualSpacing/>
      <w:jc w:val="left"/>
    </w:pPr>
    <w:rPr>
      <w:rFonts w:ascii="微软雅黑" w:hAnsi="微软雅黑"/>
      <w:sz w:val="21"/>
      <w:szCs w:val="21"/>
    </w:rPr>
  </w:style>
  <w:style w:type="character" w:customStyle="1" w:styleId="543">
    <w:name w:val="15"/>
    <w:basedOn w:val="91"/>
    <w:qFormat/>
    <w:uiPriority w:val="0"/>
    <w:rPr>
      <w:rFonts w:hint="default" w:ascii="Times New Roman" w:hAnsi="Times New Roman" w:cs="Times New Roman"/>
      <w:color w:val="0000FF"/>
      <w:u w:val="single"/>
    </w:rPr>
  </w:style>
  <w:style w:type="character" w:customStyle="1" w:styleId="544">
    <w:name w:val="cf01"/>
    <w:basedOn w:val="91"/>
    <w:qFormat/>
    <w:uiPriority w:val="0"/>
    <w:rPr>
      <w:rFonts w:hint="eastAsia" w:ascii="Microsoft YaHei UI" w:hAnsi="Microsoft YaHei UI" w:eastAsia="Microsoft YaHei UI"/>
      <w:sz w:val="18"/>
      <w:szCs w:val="18"/>
    </w:rPr>
  </w:style>
  <w:style w:type="character" w:customStyle="1" w:styleId="545">
    <w:name w:val="A"/>
    <w:basedOn w:val="365"/>
    <w:qFormat/>
    <w:uiPriority w:val="1"/>
    <w:rPr>
      <w:rFonts w:ascii="宋体" w:hAnsi="宋体" w:cs="Arial" w:eastAsiaTheme="minorEastAsia"/>
      <w:kern w:val="2"/>
      <w:sz w:val="18"/>
      <w:szCs w:val="19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footer" Target="footer2.xml"/><Relationship Id="rId7" Type="http://schemas.openxmlformats.org/officeDocument/2006/relationships/footer" Target="footer1.xml"/><Relationship Id="rId6" Type="http://schemas.openxmlformats.org/officeDocument/2006/relationships/header" Target="header3.xml"/><Relationship Id="rId5" Type="http://schemas.openxmlformats.org/officeDocument/2006/relationships/header" Target="header2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86"/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4725BDB-54AD-4A7F-A5C2-9D5D1DC667F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466</Pages>
  <Words>143566</Words>
  <Characters>262559</Characters>
  <Lines>2322</Lines>
  <Paragraphs>653</Paragraphs>
  <TotalTime>134</TotalTime>
  <ScaleCrop>false</ScaleCrop>
  <LinksUpToDate>false</LinksUpToDate>
  <CharactersWithSpaces>272219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2022-11-08T11:00:00Z</dcterms:created>
  <dc:creator>2384</dc:creator>
  <cp:lastModifiedBy>pourui</cp:lastModifiedBy>
  <cp:lastPrinted>2023-05-05T02:49:00Z</cp:lastPrinted>
  <dcterms:modified xsi:type="dcterms:W3CDTF">2023-05-31T06:11:38Z</dcterms:modified>
  <cp:revision>802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45259474A50D4C73998E227606019DEE_13</vt:lpwstr>
  </property>
</Properties>
</file>